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1AD44D" w14:textId="42F45775" w:rsidR="005A47A0" w:rsidRPr="00D73FE6" w:rsidRDefault="00D73FE6" w:rsidP="00D73FE6">
      <w:pPr>
        <w:tabs>
          <w:tab w:val="right" w:pos="9356"/>
        </w:tabs>
        <w:suppressAutoHyphens w:val="0"/>
        <w:spacing w:after="160" w:line="259" w:lineRule="auto"/>
        <w:ind w:firstLine="6"/>
        <w:rPr>
          <w:rFonts w:ascii="Ubuntu Light" w:hAnsi="Ubuntu Light"/>
        </w:rPr>
      </w:pPr>
      <w:bookmarkStart w:id="0" w:name="_GoBack"/>
      <w:bookmarkEnd w:id="0"/>
      <w:r>
        <w:rPr>
          <w:rFonts w:ascii="Ubuntu Light" w:hAnsi="Ubuntu Light"/>
        </w:rPr>
        <w:tab/>
      </w:r>
      <w:r w:rsidR="00DF4D65" w:rsidRPr="00D73FE6">
        <w:rPr>
          <w:rFonts w:ascii="Ubuntu Light" w:hAnsi="Ubuntu Light"/>
        </w:rPr>
        <w:t xml:space="preserve">Załącznik nr </w:t>
      </w:r>
      <w:r w:rsidRPr="00D73FE6">
        <w:rPr>
          <w:rFonts w:ascii="Ubuntu Light" w:hAnsi="Ubuntu Light"/>
        </w:rPr>
        <w:t>3</w:t>
      </w:r>
      <w:r w:rsidR="00B934B0" w:rsidRPr="00D73FE6">
        <w:rPr>
          <w:rFonts w:ascii="Ubuntu Light" w:hAnsi="Ubuntu Light"/>
        </w:rPr>
        <w:t xml:space="preserve"> do SW</w:t>
      </w:r>
      <w:r w:rsidR="004313C5" w:rsidRPr="00D73FE6">
        <w:rPr>
          <w:rFonts w:ascii="Ubuntu Light" w:hAnsi="Ubuntu Light"/>
        </w:rPr>
        <w:t>KO</w:t>
      </w:r>
    </w:p>
    <w:p w14:paraId="4218E498" w14:textId="77777777" w:rsidR="005A47A0" w:rsidRPr="005A47A0" w:rsidRDefault="005A47A0" w:rsidP="005A47A0">
      <w:pPr>
        <w:suppressAutoHyphens w:val="0"/>
        <w:spacing w:after="160" w:line="259" w:lineRule="auto"/>
        <w:rPr>
          <w:rFonts w:ascii="Ubuntu Light" w:hAnsi="Ubuntu Light"/>
          <w:bCs/>
          <w:sz w:val="22"/>
          <w:szCs w:val="22"/>
        </w:rPr>
      </w:pPr>
    </w:p>
    <w:p w14:paraId="27FDFEF1" w14:textId="77777777" w:rsidR="008634E4" w:rsidRDefault="008634E4" w:rsidP="00C70CA3">
      <w:pPr>
        <w:pStyle w:val="Nagwek2"/>
        <w:numPr>
          <w:ilvl w:val="0"/>
          <w:numId w:val="0"/>
        </w:numPr>
        <w:ind w:left="576" w:hanging="576"/>
        <w:rPr>
          <w:rFonts w:ascii="Ubuntu Light" w:hAnsi="Ubuntu Light"/>
          <w:sz w:val="22"/>
          <w:szCs w:val="22"/>
        </w:rPr>
      </w:pPr>
    </w:p>
    <w:p w14:paraId="6AAB6BE5" w14:textId="4910E3BF" w:rsidR="00DF4D65" w:rsidRDefault="00DF4D65" w:rsidP="00C70CA3">
      <w:pPr>
        <w:pStyle w:val="Nagwek2"/>
        <w:numPr>
          <w:ilvl w:val="0"/>
          <w:numId w:val="0"/>
        </w:numPr>
        <w:ind w:left="576" w:hanging="576"/>
        <w:rPr>
          <w:rFonts w:ascii="Ubuntu Light" w:hAnsi="Ubuntu Light"/>
          <w:sz w:val="22"/>
          <w:szCs w:val="22"/>
        </w:rPr>
      </w:pPr>
      <w:r w:rsidRPr="00880279">
        <w:rPr>
          <w:rFonts w:ascii="Ubuntu Light" w:hAnsi="Ubuntu Light"/>
          <w:sz w:val="22"/>
          <w:szCs w:val="22"/>
        </w:rPr>
        <w:t>OŚWIADCZENIE</w:t>
      </w:r>
    </w:p>
    <w:p w14:paraId="057A8A1B" w14:textId="77777777" w:rsidR="008634E4" w:rsidRPr="008634E4" w:rsidRDefault="008634E4" w:rsidP="008634E4"/>
    <w:p w14:paraId="21E04749" w14:textId="77777777" w:rsidR="00DF4D65" w:rsidRPr="00880279" w:rsidRDefault="00DF4D65" w:rsidP="003604A3">
      <w:pPr>
        <w:tabs>
          <w:tab w:val="left" w:pos="849"/>
        </w:tabs>
        <w:spacing w:line="360" w:lineRule="auto"/>
        <w:rPr>
          <w:rFonts w:ascii="Ubuntu Light" w:hAnsi="Ubuntu Light"/>
          <w:b/>
          <w:sz w:val="22"/>
          <w:szCs w:val="22"/>
        </w:rPr>
      </w:pPr>
      <w:r w:rsidRPr="00880279">
        <w:rPr>
          <w:rFonts w:ascii="Ubuntu Light" w:hAnsi="Ubuntu Light"/>
          <w:bCs/>
          <w:sz w:val="22"/>
          <w:szCs w:val="22"/>
        </w:rPr>
        <w:t xml:space="preserve"> </w:t>
      </w:r>
    </w:p>
    <w:p w14:paraId="44D6ABC9" w14:textId="53FFE1A8" w:rsidR="003604A3" w:rsidRPr="00312563" w:rsidRDefault="00DF4D65" w:rsidP="00D73FE6">
      <w:pPr>
        <w:pStyle w:val="Akapitzlist"/>
        <w:numPr>
          <w:ilvl w:val="0"/>
          <w:numId w:val="9"/>
        </w:numPr>
        <w:tabs>
          <w:tab w:val="right" w:pos="9356"/>
        </w:tabs>
        <w:spacing w:line="360" w:lineRule="auto"/>
        <w:ind w:left="283" w:hanging="357"/>
        <w:jc w:val="both"/>
        <w:rPr>
          <w:rFonts w:ascii="Ubuntu Light" w:hAnsi="Ubuntu Light"/>
          <w:b/>
        </w:rPr>
      </w:pPr>
      <w:r w:rsidRPr="00312563">
        <w:rPr>
          <w:rFonts w:ascii="Ubuntu Light" w:hAnsi="Ubuntu Light"/>
          <w:b/>
        </w:rPr>
        <w:t xml:space="preserve">Oświadczam/oświadczamy, </w:t>
      </w:r>
      <w:r w:rsidRPr="00312563">
        <w:rPr>
          <w:rFonts w:ascii="Ubuntu Light" w:hAnsi="Ubuntu Light"/>
        </w:rPr>
        <w:t xml:space="preserve">że zapoznałem/zapoznaliśmy się z treścią ogłoszenia w sprawie </w:t>
      </w:r>
      <w:r w:rsidR="00312563" w:rsidRPr="00312563">
        <w:rPr>
          <w:rFonts w:ascii="Ubuntu Light" w:hAnsi="Ubuntu Light"/>
        </w:rPr>
        <w:t>konkursu ofert</w:t>
      </w:r>
      <w:r w:rsidR="00707FFB">
        <w:rPr>
          <w:rFonts w:ascii="Ubuntu Light" w:hAnsi="Ubuntu Light"/>
        </w:rPr>
        <w:t xml:space="preserve"> na</w:t>
      </w:r>
      <w:r w:rsidR="00312563" w:rsidRPr="00312563">
        <w:rPr>
          <w:rFonts w:ascii="Ubuntu Light" w:hAnsi="Ubuntu Light"/>
        </w:rPr>
        <w:t xml:space="preserve"> </w:t>
      </w:r>
      <w:r w:rsidR="00707FFB">
        <w:rPr>
          <w:rFonts w:ascii="Ubuntu Light" w:hAnsi="Ubuntu Light"/>
        </w:rPr>
        <w:t>„</w:t>
      </w:r>
      <w:r w:rsidR="00F126CC" w:rsidRPr="00F126CC">
        <w:rPr>
          <w:rFonts w:ascii="Ubuntu Light" w:hAnsi="Ubuntu Light"/>
          <w:b/>
        </w:rPr>
        <w:t>Dostawa i montaż tunelu teleskopowego – składanego łącznika pomiędzy lądowiskiem a budynkiem Szpitala</w:t>
      </w:r>
      <w:r w:rsidR="00707FFB">
        <w:rPr>
          <w:rFonts w:ascii="Ubuntu Light" w:hAnsi="Ubuntu Light"/>
        </w:rPr>
        <w:t>”.</w:t>
      </w:r>
    </w:p>
    <w:p w14:paraId="1B727ED4" w14:textId="4C36E275" w:rsidR="00DF4D65" w:rsidRPr="003604A3" w:rsidRDefault="00DF4D65" w:rsidP="003604A3">
      <w:pPr>
        <w:pStyle w:val="Akapitzlist"/>
        <w:numPr>
          <w:ilvl w:val="0"/>
          <w:numId w:val="9"/>
        </w:numPr>
        <w:spacing w:after="0" w:line="360" w:lineRule="auto"/>
        <w:ind w:left="284" w:hanging="357"/>
        <w:contextualSpacing w:val="0"/>
        <w:jc w:val="both"/>
        <w:rPr>
          <w:rFonts w:ascii="Ubuntu Light" w:hAnsi="Ubuntu Light"/>
          <w:b/>
          <w:bCs/>
          <w:sz w:val="24"/>
          <w:szCs w:val="24"/>
          <w:u w:val="single"/>
        </w:rPr>
      </w:pPr>
      <w:r w:rsidRPr="003604A3">
        <w:rPr>
          <w:rFonts w:ascii="Ubuntu Light" w:hAnsi="Ubuntu Light"/>
          <w:b/>
        </w:rPr>
        <w:t>Oświadczam/ośw</w:t>
      </w:r>
      <w:r w:rsidR="00CD5156" w:rsidRPr="003604A3">
        <w:rPr>
          <w:rFonts w:ascii="Ubuntu Light" w:hAnsi="Ubuntu Light"/>
          <w:b/>
        </w:rPr>
        <w:t xml:space="preserve">iadczamy, </w:t>
      </w:r>
      <w:r w:rsidRPr="003604A3">
        <w:rPr>
          <w:rFonts w:ascii="Ubuntu Light" w:hAnsi="Ubuntu Light"/>
        </w:rPr>
        <w:t>że spełniam/spełniamy wszystkie wymagania</w:t>
      </w:r>
      <w:r w:rsidR="00D95EE0">
        <w:rPr>
          <w:rFonts w:ascii="Ubuntu Light" w:hAnsi="Ubuntu Light"/>
        </w:rPr>
        <w:t xml:space="preserve"> </w:t>
      </w:r>
      <w:r w:rsidRPr="003604A3">
        <w:rPr>
          <w:rFonts w:ascii="Ubuntu Light" w:hAnsi="Ubuntu Light"/>
        </w:rPr>
        <w:t>zawarte w</w:t>
      </w:r>
      <w:r w:rsidR="00C34F0E">
        <w:rPr>
          <w:rFonts w:ascii="Ubuntu Light" w:hAnsi="Ubuntu Light"/>
        </w:rPr>
        <w:t> </w:t>
      </w:r>
      <w:r w:rsidRPr="003604A3">
        <w:rPr>
          <w:rFonts w:ascii="Ubuntu Light" w:hAnsi="Ubuntu Light"/>
        </w:rPr>
        <w:t>ogłoszeniu i zaproszeniu do składania ofert i przyjmuję/przyjmujemy je bez zastrzeżeń.</w:t>
      </w:r>
    </w:p>
    <w:p w14:paraId="12784E87" w14:textId="709A8495" w:rsidR="00DF4D65" w:rsidRPr="00A73CE7" w:rsidRDefault="00DF4D65" w:rsidP="003604A3">
      <w:pPr>
        <w:pStyle w:val="Akapitzlist"/>
        <w:numPr>
          <w:ilvl w:val="0"/>
          <w:numId w:val="9"/>
        </w:numPr>
        <w:spacing w:after="0" w:line="360" w:lineRule="auto"/>
        <w:ind w:left="284" w:hanging="357"/>
        <w:contextualSpacing w:val="0"/>
        <w:jc w:val="both"/>
        <w:rPr>
          <w:rFonts w:ascii="Ubuntu Light" w:hAnsi="Ubuntu Light"/>
          <w:b/>
          <w:bCs/>
          <w:sz w:val="24"/>
          <w:szCs w:val="24"/>
          <w:u w:val="single"/>
        </w:rPr>
      </w:pPr>
      <w:r w:rsidRPr="00880279">
        <w:rPr>
          <w:rFonts w:ascii="Ubuntu Light" w:hAnsi="Ubuntu Light"/>
          <w:b/>
        </w:rPr>
        <w:t xml:space="preserve">Oświadczam/oświadczamy, </w:t>
      </w:r>
      <w:r w:rsidRPr="00DE3A2E">
        <w:rPr>
          <w:rFonts w:ascii="Ubuntu Light" w:hAnsi="Ubuntu Light"/>
        </w:rPr>
        <w:t>że</w:t>
      </w:r>
      <w:r w:rsidRPr="00880279">
        <w:rPr>
          <w:rFonts w:ascii="Ubuntu Light" w:hAnsi="Ubuntu Light"/>
        </w:rPr>
        <w:t xml:space="preserve"> bez zastrzeżeń przyjmuj</w:t>
      </w:r>
      <w:r w:rsidR="00A73CE7">
        <w:rPr>
          <w:rFonts w:ascii="Ubuntu Light" w:hAnsi="Ubuntu Light"/>
        </w:rPr>
        <w:t xml:space="preserve">ę/przyjmujemy warunki zawarcia </w:t>
      </w:r>
      <w:r w:rsidRPr="00880279">
        <w:rPr>
          <w:rFonts w:ascii="Ubuntu Light" w:hAnsi="Ubuntu Light"/>
        </w:rPr>
        <w:t xml:space="preserve">umowy określone we wzorze umowy stanowiącym </w:t>
      </w:r>
      <w:r w:rsidRPr="00880279">
        <w:rPr>
          <w:rFonts w:ascii="Ubuntu Light" w:hAnsi="Ubuntu Light"/>
          <w:color w:val="000000"/>
        </w:rPr>
        <w:t xml:space="preserve">Załącznik nr </w:t>
      </w:r>
      <w:r w:rsidR="00D95EE0">
        <w:rPr>
          <w:rFonts w:ascii="Ubuntu Light" w:hAnsi="Ubuntu Light"/>
          <w:color w:val="000000"/>
        </w:rPr>
        <w:t>2</w:t>
      </w:r>
      <w:r w:rsidRPr="00880279">
        <w:rPr>
          <w:rFonts w:ascii="Ubuntu Light" w:hAnsi="Ubuntu Light"/>
          <w:color w:val="000000"/>
        </w:rPr>
        <w:t xml:space="preserve"> d</w:t>
      </w:r>
      <w:r w:rsidRPr="00880279">
        <w:rPr>
          <w:rFonts w:ascii="Ubuntu Light" w:hAnsi="Ubuntu Light"/>
        </w:rPr>
        <w:t>o SW</w:t>
      </w:r>
      <w:r w:rsidR="00312563">
        <w:rPr>
          <w:rFonts w:ascii="Ubuntu Light" w:hAnsi="Ubuntu Light"/>
        </w:rPr>
        <w:t>KO</w:t>
      </w:r>
      <w:r w:rsidRPr="00880279">
        <w:rPr>
          <w:rFonts w:ascii="Ubuntu Light" w:hAnsi="Ubuntu Light"/>
        </w:rPr>
        <w:t xml:space="preserve">. </w:t>
      </w:r>
    </w:p>
    <w:p w14:paraId="21DF3BF6" w14:textId="6EEDE1B6" w:rsidR="00DE3A2E" w:rsidRPr="00A73CE7" w:rsidRDefault="00DE3A2E" w:rsidP="003604A3">
      <w:pPr>
        <w:pStyle w:val="Akapitzlist"/>
        <w:numPr>
          <w:ilvl w:val="0"/>
          <w:numId w:val="9"/>
        </w:numPr>
        <w:spacing w:after="0" w:line="360" w:lineRule="auto"/>
        <w:ind w:left="284" w:hanging="357"/>
        <w:contextualSpacing w:val="0"/>
        <w:jc w:val="both"/>
        <w:rPr>
          <w:rFonts w:ascii="Ubuntu Light" w:hAnsi="Ubuntu Light"/>
          <w:b/>
          <w:bCs/>
          <w:sz w:val="24"/>
          <w:szCs w:val="24"/>
          <w:u w:val="single"/>
        </w:rPr>
      </w:pPr>
      <w:r w:rsidRPr="00A73CE7">
        <w:rPr>
          <w:rFonts w:ascii="Ubuntu Light" w:hAnsi="Ubuntu Light"/>
          <w:b/>
        </w:rPr>
        <w:t xml:space="preserve">Oświadczam/oświadczamy, </w:t>
      </w:r>
      <w:r w:rsidRPr="00A73CE7">
        <w:rPr>
          <w:rFonts w:ascii="Ubuntu Light" w:hAnsi="Ubuntu Light"/>
        </w:rPr>
        <w:t>że uważam/uważamy się za związanego/związanych niniejszą ofertą przez okres 90 dni od upływu terminu składania ofert.</w:t>
      </w:r>
    </w:p>
    <w:p w14:paraId="613F2867" w14:textId="3869C1A6" w:rsidR="00DF4D65" w:rsidRPr="004D7161" w:rsidRDefault="00DF4D65" w:rsidP="003604A3">
      <w:pPr>
        <w:pStyle w:val="Akapitzlist"/>
        <w:numPr>
          <w:ilvl w:val="0"/>
          <w:numId w:val="9"/>
        </w:numPr>
        <w:spacing w:after="0" w:line="360" w:lineRule="auto"/>
        <w:ind w:left="284" w:hanging="357"/>
        <w:contextualSpacing w:val="0"/>
        <w:jc w:val="both"/>
        <w:rPr>
          <w:rFonts w:ascii="Ubuntu Light" w:hAnsi="Ubuntu Light"/>
          <w:b/>
          <w:bCs/>
          <w:sz w:val="24"/>
          <w:szCs w:val="24"/>
          <w:u w:val="single"/>
        </w:rPr>
      </w:pPr>
      <w:r w:rsidRPr="00880279">
        <w:rPr>
          <w:rFonts w:ascii="Ubuntu Light" w:hAnsi="Ubuntu Light"/>
          <w:b/>
        </w:rPr>
        <w:t xml:space="preserve">Oświadczam/oświadczamy, </w:t>
      </w:r>
      <w:r w:rsidRPr="00DE3A2E">
        <w:rPr>
          <w:rFonts w:ascii="Ubuntu Light" w:hAnsi="Ubuntu Light"/>
        </w:rPr>
        <w:t>że</w:t>
      </w:r>
      <w:r w:rsidRPr="00880279">
        <w:rPr>
          <w:rFonts w:ascii="Ubuntu Light" w:hAnsi="Ubuntu Light"/>
        </w:rPr>
        <w:t xml:space="preserve"> nie pozostaje/pozostajemy w stosunku pokrewieństwa i</w:t>
      </w:r>
      <w:r w:rsidR="00C34F0E">
        <w:rPr>
          <w:rFonts w:ascii="Ubuntu Light" w:hAnsi="Ubuntu Light"/>
        </w:rPr>
        <w:t> </w:t>
      </w:r>
      <w:r w:rsidRPr="00880279">
        <w:rPr>
          <w:rFonts w:ascii="Ubuntu Light" w:hAnsi="Ubuntu Light"/>
        </w:rPr>
        <w:t>powinowactwa oraz w żadnym innym stosunku prawnym lub faktycznym wobec osób pełniących</w:t>
      </w:r>
      <w:r>
        <w:rPr>
          <w:rFonts w:ascii="Ubuntu Light" w:hAnsi="Ubuntu Light"/>
        </w:rPr>
        <w:t xml:space="preserve"> funkcje kierownicze </w:t>
      </w:r>
      <w:r w:rsidRPr="00880279">
        <w:rPr>
          <w:rFonts w:ascii="Ubuntu Light" w:hAnsi="Ubuntu Light"/>
        </w:rPr>
        <w:t>u Organizatora.</w:t>
      </w:r>
    </w:p>
    <w:p w14:paraId="4EFDEF74" w14:textId="77777777" w:rsidR="00DF4D65" w:rsidRPr="00A73CE7" w:rsidRDefault="00DF4D65" w:rsidP="003604A3">
      <w:pPr>
        <w:pStyle w:val="Akapitzlist"/>
        <w:numPr>
          <w:ilvl w:val="0"/>
          <w:numId w:val="9"/>
        </w:numPr>
        <w:spacing w:after="0" w:line="360" w:lineRule="auto"/>
        <w:ind w:left="284" w:hanging="357"/>
        <w:contextualSpacing w:val="0"/>
        <w:jc w:val="both"/>
        <w:rPr>
          <w:rFonts w:ascii="Ubuntu Light" w:hAnsi="Ubuntu Light"/>
          <w:b/>
          <w:bCs/>
          <w:sz w:val="24"/>
          <w:szCs w:val="24"/>
          <w:u w:val="single"/>
        </w:rPr>
      </w:pPr>
      <w:r w:rsidRPr="00880279">
        <w:rPr>
          <w:rFonts w:ascii="Ubuntu Light" w:hAnsi="Ubuntu Light"/>
          <w:b/>
        </w:rPr>
        <w:t xml:space="preserve">Oświadczam/oświadczamy, </w:t>
      </w:r>
      <w:r w:rsidRPr="00880279">
        <w:rPr>
          <w:rFonts w:ascii="Ubuntu Light" w:hAnsi="Ubuntu Light"/>
        </w:rPr>
        <w:t xml:space="preserve">iż w przypadku odmowy podpisania przeze mnie/przez nas umowy, w sytuacji kiedy moja/nasza oferta uznana została za najkorzystniejszą, zobowiązuję się/zobowiązujemy się do zapłaty kary w </w:t>
      </w:r>
      <w:r w:rsidRPr="000837C2">
        <w:rPr>
          <w:rFonts w:ascii="Ubuntu Light" w:hAnsi="Ubuntu Light"/>
        </w:rPr>
        <w:t>wysokości  500,00 zł</w:t>
      </w:r>
      <w:r w:rsidRPr="00373244">
        <w:rPr>
          <w:rFonts w:ascii="Ubuntu Light" w:hAnsi="Ubuntu Light"/>
        </w:rPr>
        <w:t xml:space="preserve"> (słownie: pięćset złotych 00/100).</w:t>
      </w:r>
    </w:p>
    <w:p w14:paraId="797C81E1" w14:textId="77777777" w:rsidR="00DE3A2E" w:rsidRPr="00A73CE7" w:rsidRDefault="00DE3A2E" w:rsidP="003604A3">
      <w:pPr>
        <w:pStyle w:val="Akapitzlist"/>
        <w:numPr>
          <w:ilvl w:val="0"/>
          <w:numId w:val="9"/>
        </w:numPr>
        <w:spacing w:after="0" w:line="360" w:lineRule="auto"/>
        <w:ind w:left="284" w:hanging="357"/>
        <w:contextualSpacing w:val="0"/>
        <w:jc w:val="both"/>
        <w:rPr>
          <w:rFonts w:ascii="Ubuntu Light" w:hAnsi="Ubuntu Light"/>
          <w:b/>
          <w:bCs/>
          <w:sz w:val="24"/>
          <w:szCs w:val="24"/>
          <w:u w:val="single"/>
        </w:rPr>
      </w:pPr>
      <w:r w:rsidRPr="00A73CE7">
        <w:rPr>
          <w:rFonts w:ascii="Ubuntu Light" w:hAnsi="Ubuntu Light"/>
          <w:b/>
        </w:rPr>
        <w:t>Oświadczam/oświadczamy</w:t>
      </w:r>
      <w:r w:rsidRPr="00A73CE7">
        <w:rPr>
          <w:rFonts w:ascii="Ubuntu Light" w:hAnsi="Ubuntu Light"/>
        </w:rPr>
        <w:t>, że wszystkie załączone do oferty dokumenty lub kserokopie dokumentów są zgodne z aktualnym stanem faktycznym i prawnym.</w:t>
      </w:r>
    </w:p>
    <w:p w14:paraId="262D98DF" w14:textId="77777777" w:rsidR="00EE1170" w:rsidRPr="00EE1170" w:rsidRDefault="00DE3A2E" w:rsidP="00EE1170">
      <w:pPr>
        <w:pStyle w:val="Akapitzlist"/>
        <w:numPr>
          <w:ilvl w:val="0"/>
          <w:numId w:val="9"/>
        </w:numPr>
        <w:spacing w:after="0" w:line="360" w:lineRule="auto"/>
        <w:ind w:left="284" w:hanging="357"/>
        <w:contextualSpacing w:val="0"/>
        <w:jc w:val="both"/>
        <w:rPr>
          <w:rFonts w:ascii="Ubuntu Light" w:hAnsi="Ubuntu Light"/>
          <w:bCs/>
          <w:sz w:val="20"/>
          <w:szCs w:val="20"/>
        </w:rPr>
      </w:pPr>
      <w:r w:rsidRPr="00A73CE7">
        <w:rPr>
          <w:rFonts w:ascii="Ubuntu Light" w:eastAsiaTheme="minorHAnsi" w:hAnsi="Ubuntu Light" w:cstheme="minorBidi"/>
          <w:b/>
          <w:bCs/>
        </w:rPr>
        <w:t>Oświadczam/oświadczamy</w:t>
      </w:r>
      <w:r w:rsidRPr="00A73CE7">
        <w:rPr>
          <w:rFonts w:ascii="Ubuntu Light" w:eastAsiaTheme="minorHAnsi" w:hAnsi="Ubuntu Light" w:cstheme="minorBidi"/>
          <w:bCs/>
        </w:rPr>
        <w:t xml:space="preserve">, że przekazaliśmy wszystkim </w:t>
      </w:r>
      <w:r w:rsidRPr="00A73CE7">
        <w:rPr>
          <w:rFonts w:ascii="Ubuntu Light" w:hAnsi="Ubuntu Light"/>
        </w:rPr>
        <w:t xml:space="preserve">osobom fizycznym, których dane przekazałem/przekazaliśmy Organizatorowi w celu wzięcia udziału w </w:t>
      </w:r>
      <w:r w:rsidR="00F87F8E">
        <w:rPr>
          <w:rFonts w:ascii="Ubuntu Light" w:hAnsi="Ubuntu Light"/>
        </w:rPr>
        <w:t>konkursie ofert</w:t>
      </w:r>
      <w:r w:rsidRPr="00A73CE7">
        <w:rPr>
          <w:rFonts w:ascii="Ubuntu Light" w:hAnsi="Ubuntu Light"/>
        </w:rPr>
        <w:t>, informację, o której mowa w art. 14 ust. 1 i 2 rozporządzenia</w:t>
      </w:r>
      <w:r w:rsidRPr="00A73CE7">
        <w:rPr>
          <w:rFonts w:ascii="Ubuntu Light" w:hAnsi="Ubuntu Light"/>
          <w:bCs/>
        </w:rPr>
        <w:t xml:space="preserve">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</w:t>
      </w:r>
      <w:r w:rsidRPr="00A73CE7">
        <w:rPr>
          <w:rFonts w:ascii="Ubuntu Light" w:hAnsi="Ubuntu Light" w:cs="Arial"/>
        </w:rPr>
        <w:t>(</w:t>
      </w:r>
      <w:r w:rsidR="003604A3">
        <w:rPr>
          <w:rFonts w:ascii="Ubuntu Light" w:hAnsi="Ubuntu Light" w:cs="Arial"/>
          <w:lang w:eastAsia="pl-PL"/>
        </w:rPr>
        <w:t xml:space="preserve">dalej RODO) </w:t>
      </w:r>
      <w:r w:rsidR="00D61994">
        <w:rPr>
          <w:rFonts w:ascii="Ubuntu Light" w:hAnsi="Ubuntu Light" w:cs="Arial"/>
          <w:lang w:eastAsia="pl-PL"/>
        </w:rPr>
        <w:t>zamieszczone w  SWP.</w:t>
      </w:r>
    </w:p>
    <w:p w14:paraId="7ABEAFD5" w14:textId="2760E15C" w:rsidR="000A0CC0" w:rsidRPr="00EE1170" w:rsidRDefault="00EE1170" w:rsidP="00EE1170">
      <w:pPr>
        <w:pStyle w:val="Akapitzlist"/>
        <w:numPr>
          <w:ilvl w:val="0"/>
          <w:numId w:val="9"/>
        </w:numPr>
        <w:spacing w:after="0" w:line="360" w:lineRule="auto"/>
        <w:ind w:left="284" w:hanging="357"/>
        <w:contextualSpacing w:val="0"/>
        <w:jc w:val="both"/>
        <w:rPr>
          <w:rFonts w:ascii="Ubuntu Light" w:hAnsi="Ubuntu Light"/>
          <w:bCs/>
          <w:sz w:val="20"/>
          <w:szCs w:val="20"/>
        </w:rPr>
      </w:pPr>
      <w:r w:rsidRPr="00A73CE7">
        <w:rPr>
          <w:rFonts w:ascii="Ubuntu Light" w:eastAsiaTheme="minorHAnsi" w:hAnsi="Ubuntu Light" w:cstheme="minorBidi"/>
          <w:b/>
          <w:bCs/>
        </w:rPr>
        <w:t>Oświadczam/oświadczamy</w:t>
      </w:r>
      <w:r w:rsidR="000A0CC0" w:rsidRPr="00EE1170">
        <w:rPr>
          <w:rFonts w:ascii="Ubuntu Light" w:hAnsi="Ubuntu Light"/>
          <w:bCs/>
        </w:rPr>
        <w:t>, że nie podlegam wykluczeniu z postępowania na podstawie 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Odwoanieprzypisudolnego"/>
          <w:rFonts w:ascii="Ubuntu Light" w:hAnsi="Ubuntu Light"/>
          <w:bCs/>
        </w:rPr>
        <w:footnoteReference w:id="1"/>
      </w:r>
    </w:p>
    <w:p w14:paraId="5F41856F" w14:textId="74E0BB4D" w:rsidR="000A0CC0" w:rsidRPr="000A0CC0" w:rsidRDefault="00EE1170" w:rsidP="000A0CC0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Ubuntu Light" w:hAnsi="Ubuntu Light"/>
          <w:bCs/>
          <w:sz w:val="20"/>
          <w:szCs w:val="20"/>
        </w:rPr>
      </w:pPr>
      <w:r w:rsidRPr="00A73CE7">
        <w:rPr>
          <w:rFonts w:ascii="Ubuntu Light" w:eastAsiaTheme="minorHAnsi" w:hAnsi="Ubuntu Light" w:cstheme="minorBidi"/>
          <w:b/>
          <w:bCs/>
        </w:rPr>
        <w:lastRenderedPageBreak/>
        <w:t>Oświadczam/oświadczamy</w:t>
      </w:r>
      <w:r w:rsidR="000A0CC0" w:rsidRPr="00EE1170">
        <w:rPr>
          <w:rFonts w:ascii="Ubuntu Light" w:hAnsi="Ubuntu Light"/>
          <w:bCs/>
        </w:rPr>
        <w:t>, że nie zachodzą w stosunku do mnie przesłanki wykluczenia z</w:t>
      </w:r>
      <w:r>
        <w:rPr>
          <w:rFonts w:ascii="Ubuntu Light" w:hAnsi="Ubuntu Light"/>
          <w:bCs/>
        </w:rPr>
        <w:t> </w:t>
      </w:r>
      <w:r w:rsidR="000A0CC0" w:rsidRPr="00EE1170">
        <w:rPr>
          <w:rFonts w:ascii="Ubuntu Light" w:hAnsi="Ubuntu Light"/>
          <w:bCs/>
        </w:rPr>
        <w:t>postępowania na</w:t>
      </w:r>
      <w:r w:rsidR="000A0CC0">
        <w:rPr>
          <w:rFonts w:ascii="Ubuntu Light" w:hAnsi="Ubuntu Light"/>
          <w:bCs/>
          <w:sz w:val="20"/>
          <w:szCs w:val="20"/>
        </w:rPr>
        <w:t xml:space="preserve"> </w:t>
      </w:r>
      <w:r w:rsidR="000A0CC0" w:rsidRPr="000A0CC0">
        <w:rPr>
          <w:rFonts w:ascii="Ubuntu Light" w:hAnsi="Ubuntu Light"/>
          <w:bCs/>
        </w:rPr>
        <w:t>podstawie art. 7 ust. 1 ustawy z dnia 13 kwietnia 2022 r. o szczególnych rozwiązaniach w</w:t>
      </w:r>
      <w:r>
        <w:rPr>
          <w:rFonts w:ascii="Ubuntu Light" w:hAnsi="Ubuntu Light"/>
          <w:bCs/>
        </w:rPr>
        <w:t> </w:t>
      </w:r>
      <w:r w:rsidR="000A0CC0" w:rsidRPr="000A0CC0">
        <w:rPr>
          <w:rFonts w:ascii="Ubuntu Light" w:hAnsi="Ubuntu Light"/>
          <w:bCs/>
        </w:rPr>
        <w:t>zakresie</w:t>
      </w:r>
      <w:r w:rsidR="000A0CC0">
        <w:rPr>
          <w:rFonts w:ascii="Ubuntu Light" w:hAnsi="Ubuntu Light"/>
          <w:bCs/>
        </w:rPr>
        <w:t xml:space="preserve"> </w:t>
      </w:r>
      <w:r w:rsidR="000A0CC0" w:rsidRPr="000A0CC0">
        <w:rPr>
          <w:rFonts w:ascii="Ubuntu Light" w:hAnsi="Ubuntu Light"/>
          <w:bCs/>
        </w:rPr>
        <w:t>przeciwdziałania wspieraniu agresji na Ukrainę oraz służących ochronie bezpieczeństwa</w:t>
      </w:r>
      <w:r w:rsidR="000A0CC0">
        <w:rPr>
          <w:rFonts w:ascii="Ubuntu Light" w:hAnsi="Ubuntu Light"/>
          <w:bCs/>
        </w:rPr>
        <w:t xml:space="preserve"> </w:t>
      </w:r>
      <w:r w:rsidR="000A0CC0" w:rsidRPr="000A0CC0">
        <w:rPr>
          <w:rFonts w:ascii="Ubuntu Light" w:hAnsi="Ubuntu Light"/>
          <w:bCs/>
        </w:rPr>
        <w:t>narodowego (</w:t>
      </w:r>
      <w:proofErr w:type="spellStart"/>
      <w:r w:rsidR="000A0CC0" w:rsidRPr="000A0CC0">
        <w:rPr>
          <w:rFonts w:ascii="Ubuntu Light" w:hAnsi="Ubuntu Light"/>
          <w:bCs/>
        </w:rPr>
        <w:t>t.j</w:t>
      </w:r>
      <w:proofErr w:type="spellEnd"/>
      <w:r w:rsidR="000A0CC0" w:rsidRPr="000A0CC0">
        <w:rPr>
          <w:rFonts w:ascii="Ubuntu Light" w:hAnsi="Ubuntu Light"/>
          <w:bCs/>
        </w:rPr>
        <w:t>. Dz. U. 2025 r., poz. 541).</w:t>
      </w:r>
      <w:r>
        <w:rPr>
          <w:rStyle w:val="Odwoanieprzypisudolnego"/>
          <w:rFonts w:ascii="Ubuntu Light" w:hAnsi="Ubuntu Light"/>
          <w:bCs/>
        </w:rPr>
        <w:footnoteReference w:id="2"/>
      </w:r>
    </w:p>
    <w:p w14:paraId="59DA7A8D" w14:textId="77777777" w:rsidR="00DF4D65" w:rsidRDefault="00DF4D65" w:rsidP="00DF4D65">
      <w:pPr>
        <w:rPr>
          <w:rFonts w:ascii="Ubuntu Light" w:hAnsi="Ubuntu Light"/>
          <w:sz w:val="22"/>
          <w:szCs w:val="22"/>
        </w:rPr>
      </w:pPr>
    </w:p>
    <w:p w14:paraId="4309FB4F" w14:textId="77777777" w:rsidR="00521289" w:rsidRDefault="00521289" w:rsidP="00DF4D65">
      <w:pPr>
        <w:rPr>
          <w:rFonts w:ascii="Ubuntu Light" w:hAnsi="Ubuntu Light"/>
          <w:sz w:val="22"/>
          <w:szCs w:val="22"/>
        </w:rPr>
      </w:pPr>
    </w:p>
    <w:p w14:paraId="70FACD8E" w14:textId="77777777" w:rsidR="00521289" w:rsidRDefault="00521289" w:rsidP="00DF4D65">
      <w:pPr>
        <w:rPr>
          <w:rFonts w:ascii="Ubuntu Light" w:hAnsi="Ubuntu Light"/>
          <w:sz w:val="22"/>
          <w:szCs w:val="22"/>
        </w:rPr>
      </w:pPr>
    </w:p>
    <w:p w14:paraId="4841AD57" w14:textId="77777777" w:rsidR="003604A3" w:rsidRDefault="003604A3" w:rsidP="00DF4D65">
      <w:pPr>
        <w:rPr>
          <w:rFonts w:ascii="Ubuntu Light" w:hAnsi="Ubuntu Light"/>
          <w:sz w:val="22"/>
          <w:szCs w:val="22"/>
        </w:rPr>
      </w:pPr>
    </w:p>
    <w:p w14:paraId="1AA3B51B" w14:textId="77777777" w:rsidR="003604A3" w:rsidRDefault="003604A3" w:rsidP="00DF4D65">
      <w:pPr>
        <w:rPr>
          <w:rFonts w:ascii="Ubuntu Light" w:hAnsi="Ubuntu Light"/>
          <w:sz w:val="22"/>
          <w:szCs w:val="22"/>
        </w:rPr>
      </w:pPr>
    </w:p>
    <w:p w14:paraId="60ACA1D7" w14:textId="77777777" w:rsidR="00521289" w:rsidRPr="00880279" w:rsidRDefault="00521289" w:rsidP="00DF4D65">
      <w:pPr>
        <w:rPr>
          <w:rFonts w:ascii="Ubuntu Light" w:hAnsi="Ubuntu Light"/>
          <w:sz w:val="22"/>
          <w:szCs w:val="22"/>
        </w:rPr>
      </w:pPr>
    </w:p>
    <w:p w14:paraId="44C0CC2E" w14:textId="77777777" w:rsidR="00A73CE7" w:rsidRPr="00880279" w:rsidRDefault="00A73CE7" w:rsidP="00DF4D65">
      <w:pPr>
        <w:rPr>
          <w:rFonts w:ascii="Ubuntu Light" w:hAnsi="Ubuntu Light"/>
          <w:sz w:val="22"/>
          <w:szCs w:val="22"/>
        </w:rPr>
      </w:pPr>
    </w:p>
    <w:p w14:paraId="089E502A" w14:textId="77777777" w:rsidR="00DF4D65" w:rsidRPr="00880279" w:rsidRDefault="00DF4D65" w:rsidP="00DF4D65">
      <w:pPr>
        <w:ind w:left="1416" w:hanging="708"/>
        <w:rPr>
          <w:rFonts w:ascii="Ubuntu Light" w:hAnsi="Ubuntu Light"/>
          <w:sz w:val="22"/>
          <w:szCs w:val="22"/>
        </w:rPr>
      </w:pPr>
      <w:r w:rsidRPr="00880279">
        <w:rPr>
          <w:rFonts w:ascii="Ubuntu Light" w:hAnsi="Ubuntu Light"/>
          <w:sz w:val="22"/>
          <w:szCs w:val="22"/>
        </w:rPr>
        <w:t>...................................</w:t>
      </w:r>
      <w:r w:rsidRPr="00880279">
        <w:rPr>
          <w:rFonts w:ascii="Ubuntu Light" w:hAnsi="Ubuntu Light"/>
          <w:sz w:val="22"/>
          <w:szCs w:val="22"/>
        </w:rPr>
        <w:tab/>
      </w:r>
      <w:r w:rsidRPr="00880279">
        <w:rPr>
          <w:rFonts w:ascii="Ubuntu Light" w:hAnsi="Ubuntu Light"/>
          <w:sz w:val="22"/>
          <w:szCs w:val="22"/>
        </w:rPr>
        <w:tab/>
      </w:r>
      <w:r w:rsidRPr="00880279">
        <w:rPr>
          <w:rFonts w:ascii="Ubuntu Light" w:hAnsi="Ubuntu Light"/>
          <w:sz w:val="22"/>
          <w:szCs w:val="22"/>
        </w:rPr>
        <w:tab/>
      </w:r>
      <w:r w:rsidRPr="00880279">
        <w:rPr>
          <w:rFonts w:ascii="Ubuntu Light" w:hAnsi="Ubuntu Light"/>
          <w:sz w:val="22"/>
          <w:szCs w:val="22"/>
        </w:rPr>
        <w:tab/>
        <w:t xml:space="preserve">                 .................................................</w:t>
      </w:r>
      <w:r w:rsidRPr="00880279">
        <w:rPr>
          <w:rFonts w:ascii="Ubuntu Light" w:hAnsi="Ubuntu Light"/>
          <w:sz w:val="22"/>
          <w:szCs w:val="22"/>
        </w:rPr>
        <w:tab/>
      </w:r>
      <w:r w:rsidRPr="00880279">
        <w:rPr>
          <w:rFonts w:ascii="Ubuntu Light" w:hAnsi="Ubuntu Light"/>
          <w:sz w:val="22"/>
          <w:szCs w:val="22"/>
        </w:rPr>
        <w:tab/>
        <w:t xml:space="preserve">          data</w:t>
      </w:r>
      <w:r w:rsidRPr="00880279">
        <w:rPr>
          <w:rFonts w:ascii="Ubuntu Light" w:hAnsi="Ubuntu Light"/>
          <w:sz w:val="22"/>
          <w:szCs w:val="22"/>
        </w:rPr>
        <w:tab/>
      </w:r>
      <w:r w:rsidRPr="00880279">
        <w:rPr>
          <w:rFonts w:ascii="Ubuntu Light" w:hAnsi="Ubuntu Light"/>
          <w:sz w:val="22"/>
          <w:szCs w:val="22"/>
        </w:rPr>
        <w:tab/>
      </w:r>
      <w:r w:rsidRPr="00880279">
        <w:rPr>
          <w:rFonts w:ascii="Ubuntu Light" w:hAnsi="Ubuntu Light"/>
          <w:sz w:val="22"/>
          <w:szCs w:val="22"/>
        </w:rPr>
        <w:tab/>
      </w:r>
      <w:r w:rsidRPr="00880279">
        <w:rPr>
          <w:rFonts w:ascii="Ubuntu Light" w:hAnsi="Ubuntu Light"/>
          <w:sz w:val="22"/>
          <w:szCs w:val="22"/>
        </w:rPr>
        <w:tab/>
        <w:t xml:space="preserve">                                   pieczęć i podpis Oferenta</w:t>
      </w:r>
    </w:p>
    <w:p w14:paraId="76446244" w14:textId="77777777" w:rsidR="006320F4" w:rsidRDefault="006320F4" w:rsidP="006320F4"/>
    <w:p w14:paraId="08A8B57E" w14:textId="77777777" w:rsidR="00D61994" w:rsidRDefault="00D61994" w:rsidP="00B84390">
      <w:pPr>
        <w:suppressAutoHyphens w:val="0"/>
        <w:spacing w:after="160" w:line="259" w:lineRule="auto"/>
        <w:jc w:val="right"/>
        <w:rPr>
          <w:rFonts w:ascii="Ubuntu Light" w:hAnsi="Ubuntu Light"/>
          <w:sz w:val="22"/>
          <w:szCs w:val="22"/>
        </w:rPr>
      </w:pPr>
    </w:p>
    <w:p w14:paraId="4B474730" w14:textId="77777777" w:rsidR="00D61994" w:rsidRDefault="00D61994" w:rsidP="00B84390">
      <w:pPr>
        <w:suppressAutoHyphens w:val="0"/>
        <w:spacing w:after="160" w:line="259" w:lineRule="auto"/>
        <w:jc w:val="right"/>
        <w:rPr>
          <w:rFonts w:ascii="Ubuntu Light" w:hAnsi="Ubuntu Light"/>
          <w:sz w:val="22"/>
          <w:szCs w:val="22"/>
        </w:rPr>
      </w:pPr>
    </w:p>
    <w:p w14:paraId="36337FF0" w14:textId="3A418044" w:rsidR="00262A67" w:rsidRPr="009C77D5" w:rsidRDefault="00262A67" w:rsidP="00804B15">
      <w:pPr>
        <w:rPr>
          <w:rFonts w:ascii="Ubuntu Light" w:hAnsi="Ubuntu Light"/>
          <w:sz w:val="24"/>
          <w:szCs w:val="24"/>
        </w:rPr>
      </w:pPr>
    </w:p>
    <w:sectPr w:rsidR="00262A67" w:rsidRPr="009C77D5" w:rsidSect="00E346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89D9A4" w14:textId="77777777" w:rsidR="00BD0656" w:rsidRDefault="00BD0656" w:rsidP="00DA08CC">
      <w:r>
        <w:separator/>
      </w:r>
    </w:p>
  </w:endnote>
  <w:endnote w:type="continuationSeparator" w:id="0">
    <w:p w14:paraId="2B9F3F39" w14:textId="77777777" w:rsidR="00BD0656" w:rsidRDefault="00BD0656" w:rsidP="00DA08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buntu Light">
    <w:panose1 w:val="020B0304030602030204"/>
    <w:charset w:val="EE"/>
    <w:family w:val="swiss"/>
    <w:pitch w:val="variable"/>
    <w:sig w:usb0="E00002FF" w:usb1="5000205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2AFF" w:usb1="4000ACF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EB1601" w14:textId="77777777" w:rsidR="00E74CD8" w:rsidRDefault="00E74CD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13578301"/>
      <w:docPartObj>
        <w:docPartGallery w:val="Page Numbers (Bottom of Page)"/>
        <w:docPartUnique/>
      </w:docPartObj>
    </w:sdtPr>
    <w:sdtEndPr/>
    <w:sdtContent>
      <w:p w14:paraId="6304057E" w14:textId="1F3FF270" w:rsidR="00823826" w:rsidRDefault="00823826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21</w:t>
        </w:r>
        <w:r>
          <w:fldChar w:fldCharType="end"/>
        </w:r>
      </w:p>
    </w:sdtContent>
  </w:sdt>
  <w:p w14:paraId="41EF8F13" w14:textId="77777777" w:rsidR="00823826" w:rsidRDefault="0082382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8E4F69" w14:textId="77777777" w:rsidR="00E74CD8" w:rsidRDefault="00E74CD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3F68A3" w14:textId="77777777" w:rsidR="00BD0656" w:rsidRDefault="00BD0656" w:rsidP="00DA08CC">
      <w:r>
        <w:separator/>
      </w:r>
    </w:p>
  </w:footnote>
  <w:footnote w:type="continuationSeparator" w:id="0">
    <w:p w14:paraId="0F5044D1" w14:textId="77777777" w:rsidR="00BD0656" w:rsidRDefault="00BD0656" w:rsidP="00DA08CC">
      <w:r>
        <w:continuationSeparator/>
      </w:r>
    </w:p>
  </w:footnote>
  <w:footnote w:id="1">
    <w:p w14:paraId="5F2BA6FD" w14:textId="77777777" w:rsidR="00EE1170" w:rsidRDefault="00EE1170" w:rsidP="00EE1170">
      <w:pPr>
        <w:pStyle w:val="Tekstprzypisudolnego"/>
      </w:pPr>
      <w:r>
        <w:rPr>
          <w:rStyle w:val="Odwoanieprzypisudolnego"/>
        </w:rPr>
        <w:footnoteRef/>
      </w:r>
      <w:r>
        <w:t xml:space="preserve"> Zgodnie z treścią art. 5k ust. 1 rozporządzenia 833/2014 w brzmieniu nadanym rozporządzeniem 2022/576 zakazuje się</w:t>
      </w:r>
    </w:p>
    <w:p w14:paraId="28B22F0C" w14:textId="77777777" w:rsidR="00EE1170" w:rsidRDefault="00EE1170" w:rsidP="00EE1170">
      <w:pPr>
        <w:pStyle w:val="Tekstprzypisudolnego"/>
      </w:pPr>
      <w:r>
        <w:t>udzielania lub dalszego wykonywania wszelkich zamówień publicznych lub koncesji objętych zakresem dyrektyw w sprawie</w:t>
      </w:r>
    </w:p>
    <w:p w14:paraId="56C3B1DB" w14:textId="77777777" w:rsidR="00EE1170" w:rsidRDefault="00EE1170" w:rsidP="00EE1170">
      <w:pPr>
        <w:pStyle w:val="Tekstprzypisudolnego"/>
      </w:pPr>
      <w:r>
        <w:t>zamówień publicznych, a także zakresem art. 10 ust. 1, 3, ust. 6 lit. a)–e), ust. 8, 9 i 10, art. 11, 12, 13 i 14 dyrektywy</w:t>
      </w:r>
    </w:p>
    <w:p w14:paraId="2C8AF7E0" w14:textId="77777777" w:rsidR="00EE1170" w:rsidRDefault="00EE1170" w:rsidP="00EE1170">
      <w:pPr>
        <w:pStyle w:val="Tekstprzypisudolnego"/>
      </w:pPr>
      <w:r>
        <w:t>2014/23/UE, art. 7 i 8, art. 10 lit. b)–f) i lit. h)–j) dyrektywy 2014/24/UE, art. 18, art. 21 lit. b)–e) i lit. g)–i), art. 29 i 30</w:t>
      </w:r>
    </w:p>
    <w:p w14:paraId="6A5413A1" w14:textId="77777777" w:rsidR="00EE1170" w:rsidRDefault="00EE1170" w:rsidP="00EE1170">
      <w:pPr>
        <w:pStyle w:val="Tekstprzypisudolnego"/>
      </w:pPr>
      <w:r>
        <w:t>dyrektywy 2014/25/UE oraz art. 13 lit. a)–d), lit. f)–h) i lit. j) dyrektywy 2009/81/WE na rzecz lub z udziałem:</w:t>
      </w:r>
    </w:p>
    <w:p w14:paraId="3681FDBA" w14:textId="77777777" w:rsidR="00EE1170" w:rsidRDefault="00EE1170" w:rsidP="00EE1170">
      <w:pPr>
        <w:pStyle w:val="Tekstprzypisudolnego"/>
      </w:pPr>
      <w:r>
        <w:t>a) obywateli rosyjskich lub osób fizycznych lub prawnych, podmiotów lub organów z siedzibą w Rosji;</w:t>
      </w:r>
    </w:p>
    <w:p w14:paraId="33EF942D" w14:textId="77777777" w:rsidR="00EE1170" w:rsidRDefault="00EE1170" w:rsidP="00EE1170">
      <w:pPr>
        <w:pStyle w:val="Tekstprzypisudolnego"/>
      </w:pPr>
      <w:r>
        <w:t>b) osób prawnych, podmiotów lub organów, do których prawa własności bezpośrednio lub pośrednio w ponad 50 %</w:t>
      </w:r>
    </w:p>
    <w:p w14:paraId="09144064" w14:textId="77777777" w:rsidR="00EE1170" w:rsidRDefault="00EE1170" w:rsidP="00EE1170">
      <w:pPr>
        <w:pStyle w:val="Tekstprzypisudolnego"/>
      </w:pPr>
      <w:r>
        <w:t>należą do podmiotu, o którym mowa w lit. a) niniejszego ustępu; lub</w:t>
      </w:r>
    </w:p>
    <w:p w14:paraId="68F6FF16" w14:textId="77777777" w:rsidR="00EE1170" w:rsidRDefault="00EE1170" w:rsidP="00EE1170">
      <w:pPr>
        <w:pStyle w:val="Tekstprzypisudolnego"/>
      </w:pPr>
      <w:r>
        <w:t>c) osób fizycznych lub prawnych, podmiotów lub organów działających w imieniu lub pod kierunkiem podmiotu,</w:t>
      </w:r>
    </w:p>
    <w:p w14:paraId="66A4E920" w14:textId="77777777" w:rsidR="00EE1170" w:rsidRDefault="00EE1170" w:rsidP="00EE1170">
      <w:pPr>
        <w:pStyle w:val="Tekstprzypisudolnego"/>
      </w:pPr>
      <w:r>
        <w:t>o którym mowa w lit. a) lub b) niniejszego ustępu,</w:t>
      </w:r>
    </w:p>
    <w:p w14:paraId="5F904D4F" w14:textId="77777777" w:rsidR="00EE1170" w:rsidRDefault="00EE1170" w:rsidP="00EE1170">
      <w:pPr>
        <w:pStyle w:val="Tekstprzypisudolnego"/>
      </w:pPr>
      <w:r>
        <w:t>w tym podwykonawców, dostawców lub podmiotów, na których zdolności polega się w rozumieniu dyrektyw w sprawie</w:t>
      </w:r>
    </w:p>
    <w:p w14:paraId="71D2EF71" w14:textId="3DF2C3FD" w:rsidR="00EE1170" w:rsidRDefault="00EE1170" w:rsidP="00EE1170">
      <w:pPr>
        <w:pStyle w:val="Tekstprzypisudolnego"/>
      </w:pPr>
      <w:r>
        <w:t>zamówień publicznych, w przypadku gdy przypada na nich ponad 10 % wartości zamówienia.</w:t>
      </w:r>
    </w:p>
  </w:footnote>
  <w:footnote w:id="2">
    <w:p w14:paraId="111E5F60" w14:textId="77777777" w:rsidR="00EE1170" w:rsidRDefault="00EE1170" w:rsidP="00EE1170">
      <w:pPr>
        <w:pStyle w:val="Tekstprzypisudolnego"/>
      </w:pPr>
      <w:r>
        <w:rPr>
          <w:rStyle w:val="Odwoanieprzypisudolnego"/>
        </w:rPr>
        <w:footnoteRef/>
      </w:r>
      <w:r>
        <w:t xml:space="preserve"> Zgodnie z treścią art. 7 ust. 1 ustawy z dnia 13 kwietnia 2022 r. o szczególnych rozwiązaniach w zakresie przeciwdziałania</w:t>
      </w:r>
    </w:p>
    <w:p w14:paraId="553DA1AB" w14:textId="77777777" w:rsidR="00EE1170" w:rsidRDefault="00EE1170" w:rsidP="00EE1170">
      <w:pPr>
        <w:pStyle w:val="Tekstprzypisudolnego"/>
      </w:pPr>
      <w:r>
        <w:t>wspieraniu agresji na Ukrainę oraz służących ochronie bezpieczeństwa narodowego, z postępowania o udzielenie</w:t>
      </w:r>
    </w:p>
    <w:p w14:paraId="386FF503" w14:textId="77777777" w:rsidR="00EE1170" w:rsidRDefault="00EE1170" w:rsidP="00EE1170">
      <w:pPr>
        <w:pStyle w:val="Tekstprzypisudolnego"/>
      </w:pPr>
      <w:r>
        <w:t xml:space="preserve">zamówienia publicznego lub konkursu prowadzonego na podstawie ustawy </w:t>
      </w:r>
      <w:proofErr w:type="spellStart"/>
      <w:r>
        <w:t>Pzp</w:t>
      </w:r>
      <w:proofErr w:type="spellEnd"/>
      <w:r>
        <w:t xml:space="preserve"> wyklucza się:</w:t>
      </w:r>
    </w:p>
    <w:p w14:paraId="3A175067" w14:textId="77777777" w:rsidR="00EE1170" w:rsidRDefault="00EE1170" w:rsidP="00EE1170">
      <w:pPr>
        <w:pStyle w:val="Tekstprzypisudolnego"/>
      </w:pPr>
      <w:r>
        <w:t>1) wykonawcę oraz uczestnika konkursu wymienionego w wykazach określonych w rozporządzeniu 765/2006 i rozporządzeniu</w:t>
      </w:r>
    </w:p>
    <w:p w14:paraId="2B7450DE" w14:textId="77777777" w:rsidR="00EE1170" w:rsidRDefault="00EE1170" w:rsidP="00EE1170">
      <w:pPr>
        <w:pStyle w:val="Tekstprzypisudolnego"/>
      </w:pPr>
      <w:r>
        <w:t>269/2014 albo wpisanego na listę na podstawie decyzji w sprawie wpisu na listę rozstrzygającej o zastosowaniu środka, o</w:t>
      </w:r>
    </w:p>
    <w:p w14:paraId="6156F2DF" w14:textId="284F1922" w:rsidR="00EE1170" w:rsidRDefault="00EE1170" w:rsidP="00EE1170">
      <w:pPr>
        <w:pStyle w:val="Tekstprzypisudolnego"/>
      </w:pPr>
      <w:r>
        <w:t>którym mowa w art. 1 pkt 3 ustawy;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270EC1" w14:textId="423BDB78" w:rsidR="00E74CD8" w:rsidRDefault="00E74CD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86CD4F" w14:textId="0D5F5CB8" w:rsidR="00E74CD8" w:rsidRDefault="00E74CD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381033" w14:textId="08E131B0" w:rsidR="00E74CD8" w:rsidRDefault="00E74CD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Nagwek5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</w:abstractNum>
  <w:abstractNum w:abstractNumId="2" w15:restartNumberingAfterBreak="0">
    <w:nsid w:val="00000004"/>
    <w:multiLevelType w:val="multilevel"/>
    <w:tmpl w:val="3F5C22B6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/>
        <w:i w:val="0"/>
        <w:sz w:val="24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8"/>
    <w:multiLevelType w:val="singleLevel"/>
    <w:tmpl w:val="4AF60D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000000C"/>
    <w:multiLevelType w:val="singleLevel"/>
    <w:tmpl w:val="0000000C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000000D"/>
    <w:multiLevelType w:val="multilevel"/>
    <w:tmpl w:val="FDA8C1BE"/>
    <w:name w:val="WW8Num3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F"/>
    <w:multiLevelType w:val="singleLevel"/>
    <w:tmpl w:val="0000000F"/>
    <w:name w:val="WW8Num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</w:abstractNum>
  <w:abstractNum w:abstractNumId="7" w15:restartNumberingAfterBreak="0">
    <w:nsid w:val="00000012"/>
    <w:multiLevelType w:val="multilevel"/>
    <w:tmpl w:val="00000012"/>
    <w:name w:val="WW8Num56"/>
    <w:lvl w:ilvl="0">
      <w:start w:val="1"/>
      <w:numFmt w:val="decimal"/>
      <w:lvlText w:val="%1."/>
      <w:lvlJc w:val="left"/>
      <w:pPr>
        <w:tabs>
          <w:tab w:val="num" w:pos="1077"/>
        </w:tabs>
        <w:ind w:left="1077" w:hanging="360"/>
      </w:pPr>
    </w:lvl>
    <w:lvl w:ilvl="1">
      <w:start w:val="1"/>
      <w:numFmt w:val="lowerLetter"/>
      <w:lvlText w:val="%2)"/>
      <w:lvlJc w:val="left"/>
      <w:pPr>
        <w:tabs>
          <w:tab w:val="num" w:pos="1797"/>
        </w:tabs>
        <w:ind w:left="1797" w:hanging="360"/>
      </w:pPr>
      <w:rPr>
        <w:position w:val="0"/>
        <w:sz w:val="24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8" w15:restartNumberingAfterBreak="0">
    <w:nsid w:val="00000014"/>
    <w:multiLevelType w:val="singleLevel"/>
    <w:tmpl w:val="00000014"/>
    <w:name w:val="WW8Num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9" w15:restartNumberingAfterBreak="0">
    <w:nsid w:val="00000017"/>
    <w:multiLevelType w:val="singleLevel"/>
    <w:tmpl w:val="00000017"/>
    <w:name w:val="WW8Num102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</w:lvl>
  </w:abstractNum>
  <w:abstractNum w:abstractNumId="10" w15:restartNumberingAfterBreak="0">
    <w:nsid w:val="00000018"/>
    <w:multiLevelType w:val="singleLevel"/>
    <w:tmpl w:val="63D8D4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</w:abstractNum>
  <w:abstractNum w:abstractNumId="11" w15:restartNumberingAfterBreak="0">
    <w:nsid w:val="0000001C"/>
    <w:multiLevelType w:val="multilevel"/>
    <w:tmpl w:val="8C50584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Ubuntu Light" w:eastAsia="Times New Roman" w:hAnsi="Ubuntu Light" w:cs="Times New Roman"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000001F"/>
    <w:multiLevelType w:val="multilevel"/>
    <w:tmpl w:val="0000001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2DB32E2"/>
    <w:multiLevelType w:val="hybridMultilevel"/>
    <w:tmpl w:val="4998BC78"/>
    <w:lvl w:ilvl="0" w:tplc="10DE596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AAC813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A226C3A"/>
    <w:multiLevelType w:val="multilevel"/>
    <w:tmpl w:val="14B4C39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928"/>
        </w:tabs>
        <w:ind w:left="928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5" w15:restartNumberingAfterBreak="0">
    <w:nsid w:val="0A980BFB"/>
    <w:multiLevelType w:val="hybridMultilevel"/>
    <w:tmpl w:val="FBB4DC2C"/>
    <w:lvl w:ilvl="0" w:tplc="79A4046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B95574B"/>
    <w:multiLevelType w:val="hybridMultilevel"/>
    <w:tmpl w:val="5C54886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6D6DD4"/>
    <w:multiLevelType w:val="hybridMultilevel"/>
    <w:tmpl w:val="7DFA65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3E7C14"/>
    <w:multiLevelType w:val="hybridMultilevel"/>
    <w:tmpl w:val="B6AC788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1E31446"/>
    <w:multiLevelType w:val="hybridMultilevel"/>
    <w:tmpl w:val="4998BC78"/>
    <w:lvl w:ilvl="0" w:tplc="10DE596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AAC813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1F25451"/>
    <w:multiLevelType w:val="hybridMultilevel"/>
    <w:tmpl w:val="E2D6DB14"/>
    <w:lvl w:ilvl="0" w:tplc="657224DE">
      <w:start w:val="2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373944B6"/>
    <w:multiLevelType w:val="hybridMultilevel"/>
    <w:tmpl w:val="9DFC41F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1133592"/>
    <w:multiLevelType w:val="hybridMultilevel"/>
    <w:tmpl w:val="E27C34A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8442E2"/>
    <w:multiLevelType w:val="hybridMultilevel"/>
    <w:tmpl w:val="10AE62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264963"/>
    <w:multiLevelType w:val="hybridMultilevel"/>
    <w:tmpl w:val="F3A0DFB8"/>
    <w:lvl w:ilvl="0" w:tplc="18305D3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3760C4A4">
      <w:start w:val="1"/>
      <w:numFmt w:val="lowerLetter"/>
      <w:lvlText w:val="%2."/>
      <w:lvlJc w:val="left"/>
      <w:pPr>
        <w:ind w:left="927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136FB2"/>
    <w:multiLevelType w:val="hybridMultilevel"/>
    <w:tmpl w:val="A5C4C9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8716F5"/>
    <w:multiLevelType w:val="hybridMultilevel"/>
    <w:tmpl w:val="981294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147BA0"/>
    <w:multiLevelType w:val="hybridMultilevel"/>
    <w:tmpl w:val="F7CE5B76"/>
    <w:lvl w:ilvl="0" w:tplc="F8E4DA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D914C9"/>
    <w:multiLevelType w:val="hybridMultilevel"/>
    <w:tmpl w:val="54663F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6A3FB5"/>
    <w:multiLevelType w:val="hybridMultilevel"/>
    <w:tmpl w:val="662ADC1E"/>
    <w:lvl w:ilvl="0" w:tplc="0415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32" w15:restartNumberingAfterBreak="0">
    <w:nsid w:val="67991FAC"/>
    <w:multiLevelType w:val="hybridMultilevel"/>
    <w:tmpl w:val="6016C990"/>
    <w:lvl w:ilvl="0" w:tplc="04150017">
      <w:start w:val="1"/>
      <w:numFmt w:val="lowerLetter"/>
      <w:lvlText w:val="%1)"/>
      <w:lvlJc w:val="left"/>
      <w:pPr>
        <w:ind w:left="1009" w:hanging="360"/>
      </w:pPr>
    </w:lvl>
    <w:lvl w:ilvl="1" w:tplc="04150019" w:tentative="1">
      <w:start w:val="1"/>
      <w:numFmt w:val="lowerLetter"/>
      <w:lvlText w:val="%2."/>
      <w:lvlJc w:val="left"/>
      <w:pPr>
        <w:ind w:left="1729" w:hanging="360"/>
      </w:pPr>
    </w:lvl>
    <w:lvl w:ilvl="2" w:tplc="0415001B" w:tentative="1">
      <w:start w:val="1"/>
      <w:numFmt w:val="lowerRoman"/>
      <w:lvlText w:val="%3."/>
      <w:lvlJc w:val="right"/>
      <w:pPr>
        <w:ind w:left="2449" w:hanging="180"/>
      </w:pPr>
    </w:lvl>
    <w:lvl w:ilvl="3" w:tplc="0415000F" w:tentative="1">
      <w:start w:val="1"/>
      <w:numFmt w:val="decimal"/>
      <w:lvlText w:val="%4."/>
      <w:lvlJc w:val="left"/>
      <w:pPr>
        <w:ind w:left="3169" w:hanging="360"/>
      </w:pPr>
    </w:lvl>
    <w:lvl w:ilvl="4" w:tplc="04150019" w:tentative="1">
      <w:start w:val="1"/>
      <w:numFmt w:val="lowerLetter"/>
      <w:lvlText w:val="%5."/>
      <w:lvlJc w:val="left"/>
      <w:pPr>
        <w:ind w:left="3889" w:hanging="360"/>
      </w:pPr>
    </w:lvl>
    <w:lvl w:ilvl="5" w:tplc="0415001B" w:tentative="1">
      <w:start w:val="1"/>
      <w:numFmt w:val="lowerRoman"/>
      <w:lvlText w:val="%6."/>
      <w:lvlJc w:val="right"/>
      <w:pPr>
        <w:ind w:left="4609" w:hanging="180"/>
      </w:pPr>
    </w:lvl>
    <w:lvl w:ilvl="6" w:tplc="0415000F" w:tentative="1">
      <w:start w:val="1"/>
      <w:numFmt w:val="decimal"/>
      <w:lvlText w:val="%7."/>
      <w:lvlJc w:val="left"/>
      <w:pPr>
        <w:ind w:left="5329" w:hanging="360"/>
      </w:pPr>
    </w:lvl>
    <w:lvl w:ilvl="7" w:tplc="04150019" w:tentative="1">
      <w:start w:val="1"/>
      <w:numFmt w:val="lowerLetter"/>
      <w:lvlText w:val="%8."/>
      <w:lvlJc w:val="left"/>
      <w:pPr>
        <w:ind w:left="6049" w:hanging="360"/>
      </w:pPr>
    </w:lvl>
    <w:lvl w:ilvl="8" w:tplc="0415001B" w:tentative="1">
      <w:start w:val="1"/>
      <w:numFmt w:val="lowerRoman"/>
      <w:lvlText w:val="%9."/>
      <w:lvlJc w:val="right"/>
      <w:pPr>
        <w:ind w:left="6769" w:hanging="180"/>
      </w:pPr>
    </w:lvl>
  </w:abstractNum>
  <w:abstractNum w:abstractNumId="33" w15:restartNumberingAfterBreak="0">
    <w:nsid w:val="699F46AF"/>
    <w:multiLevelType w:val="multilevel"/>
    <w:tmpl w:val="F1D4D4D4"/>
    <w:lvl w:ilvl="0">
      <w:start w:val="6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Ubuntu Light" w:eastAsia="Times New Roman" w:hAnsi="Ubuntu Light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4" w15:restartNumberingAfterBreak="0">
    <w:nsid w:val="6CE5655A"/>
    <w:multiLevelType w:val="hybridMultilevel"/>
    <w:tmpl w:val="DCF8BB0C"/>
    <w:lvl w:ilvl="0" w:tplc="7382D1B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A9216A"/>
    <w:multiLevelType w:val="hybridMultilevel"/>
    <w:tmpl w:val="1AF0E66E"/>
    <w:lvl w:ilvl="0" w:tplc="04150017">
      <w:start w:val="1"/>
      <w:numFmt w:val="lowerLetter"/>
      <w:lvlText w:val="%1)"/>
      <w:lvlJc w:val="left"/>
      <w:pPr>
        <w:ind w:left="1294" w:hanging="360"/>
      </w:pPr>
    </w:lvl>
    <w:lvl w:ilvl="1" w:tplc="04150019" w:tentative="1">
      <w:start w:val="1"/>
      <w:numFmt w:val="lowerLetter"/>
      <w:lvlText w:val="%2."/>
      <w:lvlJc w:val="left"/>
      <w:pPr>
        <w:ind w:left="2014" w:hanging="360"/>
      </w:pPr>
    </w:lvl>
    <w:lvl w:ilvl="2" w:tplc="0415001B" w:tentative="1">
      <w:start w:val="1"/>
      <w:numFmt w:val="lowerRoman"/>
      <w:lvlText w:val="%3."/>
      <w:lvlJc w:val="right"/>
      <w:pPr>
        <w:ind w:left="2734" w:hanging="180"/>
      </w:pPr>
    </w:lvl>
    <w:lvl w:ilvl="3" w:tplc="0415000F" w:tentative="1">
      <w:start w:val="1"/>
      <w:numFmt w:val="decimal"/>
      <w:lvlText w:val="%4."/>
      <w:lvlJc w:val="left"/>
      <w:pPr>
        <w:ind w:left="3454" w:hanging="360"/>
      </w:pPr>
    </w:lvl>
    <w:lvl w:ilvl="4" w:tplc="04150019" w:tentative="1">
      <w:start w:val="1"/>
      <w:numFmt w:val="lowerLetter"/>
      <w:lvlText w:val="%5."/>
      <w:lvlJc w:val="left"/>
      <w:pPr>
        <w:ind w:left="4174" w:hanging="360"/>
      </w:pPr>
    </w:lvl>
    <w:lvl w:ilvl="5" w:tplc="0415001B" w:tentative="1">
      <w:start w:val="1"/>
      <w:numFmt w:val="lowerRoman"/>
      <w:lvlText w:val="%6."/>
      <w:lvlJc w:val="right"/>
      <w:pPr>
        <w:ind w:left="4894" w:hanging="180"/>
      </w:pPr>
    </w:lvl>
    <w:lvl w:ilvl="6" w:tplc="0415000F" w:tentative="1">
      <w:start w:val="1"/>
      <w:numFmt w:val="decimal"/>
      <w:lvlText w:val="%7."/>
      <w:lvlJc w:val="left"/>
      <w:pPr>
        <w:ind w:left="5614" w:hanging="360"/>
      </w:pPr>
    </w:lvl>
    <w:lvl w:ilvl="7" w:tplc="04150019" w:tentative="1">
      <w:start w:val="1"/>
      <w:numFmt w:val="lowerLetter"/>
      <w:lvlText w:val="%8."/>
      <w:lvlJc w:val="left"/>
      <w:pPr>
        <w:ind w:left="6334" w:hanging="360"/>
      </w:pPr>
    </w:lvl>
    <w:lvl w:ilvl="8" w:tplc="0415001B" w:tentative="1">
      <w:start w:val="1"/>
      <w:numFmt w:val="lowerRoman"/>
      <w:lvlText w:val="%9."/>
      <w:lvlJc w:val="right"/>
      <w:pPr>
        <w:ind w:left="7054" w:hanging="180"/>
      </w:pPr>
    </w:lvl>
  </w:abstractNum>
  <w:abstractNum w:abstractNumId="36" w15:restartNumberingAfterBreak="0">
    <w:nsid w:val="71C02990"/>
    <w:multiLevelType w:val="hybridMultilevel"/>
    <w:tmpl w:val="72663BEA"/>
    <w:lvl w:ilvl="0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7" w15:restartNumberingAfterBreak="0">
    <w:nsid w:val="71E109AB"/>
    <w:multiLevelType w:val="hybridMultilevel"/>
    <w:tmpl w:val="50B226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EC2C69"/>
    <w:multiLevelType w:val="hybridMultilevel"/>
    <w:tmpl w:val="48123C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A2347B"/>
    <w:multiLevelType w:val="hybridMultilevel"/>
    <w:tmpl w:val="ECE82276"/>
    <w:lvl w:ilvl="0" w:tplc="72A8FD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40424C"/>
    <w:multiLevelType w:val="hybridMultilevel"/>
    <w:tmpl w:val="AAF02380"/>
    <w:lvl w:ilvl="0" w:tplc="4E1266FA">
      <w:start w:val="1"/>
      <w:numFmt w:val="decimal"/>
      <w:lvlText w:val="%1."/>
      <w:lvlJc w:val="left"/>
      <w:pPr>
        <w:ind w:left="360" w:hanging="360"/>
      </w:pPr>
      <w:rPr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1" w15:restartNumberingAfterBreak="0">
    <w:nsid w:val="7FB75305"/>
    <w:multiLevelType w:val="multilevel"/>
    <w:tmpl w:val="0000000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7"/>
  </w:num>
  <w:num w:numId="5">
    <w:abstractNumId w:val="8"/>
  </w:num>
  <w:num w:numId="6">
    <w:abstractNumId w:val="11"/>
  </w:num>
  <w:num w:numId="7">
    <w:abstractNumId w:val="13"/>
  </w:num>
  <w:num w:numId="8">
    <w:abstractNumId w:val="29"/>
  </w:num>
  <w:num w:numId="9">
    <w:abstractNumId w:val="40"/>
  </w:num>
  <w:num w:numId="10">
    <w:abstractNumId w:val="31"/>
  </w:num>
  <w:num w:numId="11">
    <w:abstractNumId w:val="34"/>
  </w:num>
  <w:num w:numId="12">
    <w:abstractNumId w:val="39"/>
  </w:num>
  <w:num w:numId="13">
    <w:abstractNumId w:val="36"/>
  </w:num>
  <w:num w:numId="14">
    <w:abstractNumId w:val="17"/>
  </w:num>
  <w:num w:numId="15">
    <w:abstractNumId w:val="19"/>
  </w:num>
  <w:num w:numId="16">
    <w:abstractNumId w:val="22"/>
  </w:num>
  <w:num w:numId="17">
    <w:abstractNumId w:val="41"/>
  </w:num>
  <w:num w:numId="18">
    <w:abstractNumId w:val="38"/>
  </w:num>
  <w:num w:numId="19">
    <w:abstractNumId w:val="6"/>
  </w:num>
  <w:num w:numId="20">
    <w:abstractNumId w:val="32"/>
  </w:num>
  <w:num w:numId="21">
    <w:abstractNumId w:val="20"/>
  </w:num>
  <w:num w:numId="22">
    <w:abstractNumId w:val="33"/>
  </w:num>
  <w:num w:numId="23">
    <w:abstractNumId w:val="12"/>
  </w:num>
  <w:num w:numId="24">
    <w:abstractNumId w:val="24"/>
  </w:num>
  <w:num w:numId="25">
    <w:abstractNumId w:val="18"/>
  </w:num>
  <w:num w:numId="26">
    <w:abstractNumId w:val="10"/>
  </w:num>
  <w:num w:numId="27">
    <w:abstractNumId w:val="23"/>
  </w:num>
  <w:num w:numId="28">
    <w:abstractNumId w:val="21"/>
  </w:num>
  <w:num w:numId="29">
    <w:abstractNumId w:val="15"/>
  </w:num>
  <w:num w:numId="3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</w:num>
  <w:num w:numId="32">
    <w:abstractNumId w:val="25"/>
  </w:num>
  <w:num w:numId="33">
    <w:abstractNumId w:val="37"/>
  </w:num>
  <w:num w:numId="34">
    <w:abstractNumId w:val="9"/>
  </w:num>
  <w:num w:numId="35">
    <w:abstractNumId w:val="14"/>
  </w:num>
  <w:num w:numId="36">
    <w:abstractNumId w:val="35"/>
  </w:num>
  <w:num w:numId="37">
    <w:abstractNumId w:val="27"/>
  </w:num>
  <w:num w:numId="38">
    <w:abstractNumId w:val="30"/>
  </w:num>
  <w:num w:numId="39">
    <w:abstractNumId w:val="28"/>
  </w:num>
  <w:num w:numId="40">
    <w:abstractNumId w:val="2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5D4A"/>
    <w:rsid w:val="00024F17"/>
    <w:rsid w:val="00030B52"/>
    <w:rsid w:val="000328B6"/>
    <w:rsid w:val="00032D88"/>
    <w:rsid w:val="00036B66"/>
    <w:rsid w:val="0004499B"/>
    <w:rsid w:val="00047133"/>
    <w:rsid w:val="00047637"/>
    <w:rsid w:val="00052DB0"/>
    <w:rsid w:val="00077241"/>
    <w:rsid w:val="000837C2"/>
    <w:rsid w:val="0009089D"/>
    <w:rsid w:val="000A0CC0"/>
    <w:rsid w:val="000A3334"/>
    <w:rsid w:val="000C178C"/>
    <w:rsid w:val="000C62FF"/>
    <w:rsid w:val="000E7905"/>
    <w:rsid w:val="0010728D"/>
    <w:rsid w:val="00114F4B"/>
    <w:rsid w:val="00117E8D"/>
    <w:rsid w:val="00121352"/>
    <w:rsid w:val="00132B49"/>
    <w:rsid w:val="00136861"/>
    <w:rsid w:val="00141B2E"/>
    <w:rsid w:val="001433C1"/>
    <w:rsid w:val="00143693"/>
    <w:rsid w:val="00172D1F"/>
    <w:rsid w:val="00194092"/>
    <w:rsid w:val="00197F91"/>
    <w:rsid w:val="001A7AB3"/>
    <w:rsid w:val="001B336A"/>
    <w:rsid w:val="001D1039"/>
    <w:rsid w:val="001D3488"/>
    <w:rsid w:val="001E250E"/>
    <w:rsid w:val="001E476C"/>
    <w:rsid w:val="001E7887"/>
    <w:rsid w:val="001F14AB"/>
    <w:rsid w:val="001F3837"/>
    <w:rsid w:val="001F5B20"/>
    <w:rsid w:val="001F7AAC"/>
    <w:rsid w:val="002149D3"/>
    <w:rsid w:val="00223F3F"/>
    <w:rsid w:val="0022460A"/>
    <w:rsid w:val="00244034"/>
    <w:rsid w:val="0024574E"/>
    <w:rsid w:val="00262A67"/>
    <w:rsid w:val="002718F0"/>
    <w:rsid w:val="00277FC7"/>
    <w:rsid w:val="0028238D"/>
    <w:rsid w:val="00294E2B"/>
    <w:rsid w:val="002B1CF3"/>
    <w:rsid w:val="002B3077"/>
    <w:rsid w:val="002B6339"/>
    <w:rsid w:val="002C2DA1"/>
    <w:rsid w:val="002C3ED8"/>
    <w:rsid w:val="002C43EA"/>
    <w:rsid w:val="002C4A45"/>
    <w:rsid w:val="002D1B1C"/>
    <w:rsid w:val="002E592B"/>
    <w:rsid w:val="002F4E51"/>
    <w:rsid w:val="002F6F78"/>
    <w:rsid w:val="003007C7"/>
    <w:rsid w:val="0030449B"/>
    <w:rsid w:val="00304A9B"/>
    <w:rsid w:val="00305E72"/>
    <w:rsid w:val="00307673"/>
    <w:rsid w:val="00312563"/>
    <w:rsid w:val="0031289E"/>
    <w:rsid w:val="00312AF1"/>
    <w:rsid w:val="003164B2"/>
    <w:rsid w:val="00317125"/>
    <w:rsid w:val="00320C38"/>
    <w:rsid w:val="0032197F"/>
    <w:rsid w:val="00324936"/>
    <w:rsid w:val="00327CC9"/>
    <w:rsid w:val="00330363"/>
    <w:rsid w:val="00342C62"/>
    <w:rsid w:val="00343B3A"/>
    <w:rsid w:val="0035024E"/>
    <w:rsid w:val="00352E3B"/>
    <w:rsid w:val="00354A28"/>
    <w:rsid w:val="003604A3"/>
    <w:rsid w:val="00365B7C"/>
    <w:rsid w:val="00365FD1"/>
    <w:rsid w:val="00366257"/>
    <w:rsid w:val="0037298D"/>
    <w:rsid w:val="003A2AA2"/>
    <w:rsid w:val="003B296F"/>
    <w:rsid w:val="003B6044"/>
    <w:rsid w:val="003D0B10"/>
    <w:rsid w:val="003D429B"/>
    <w:rsid w:val="003D77FD"/>
    <w:rsid w:val="003F58EC"/>
    <w:rsid w:val="003F6B8E"/>
    <w:rsid w:val="00401C64"/>
    <w:rsid w:val="00415E34"/>
    <w:rsid w:val="0041606B"/>
    <w:rsid w:val="004165A7"/>
    <w:rsid w:val="00424502"/>
    <w:rsid w:val="004313C5"/>
    <w:rsid w:val="00437E70"/>
    <w:rsid w:val="00442782"/>
    <w:rsid w:val="00447CE0"/>
    <w:rsid w:val="00470DE1"/>
    <w:rsid w:val="00471A9E"/>
    <w:rsid w:val="00474F86"/>
    <w:rsid w:val="00493F53"/>
    <w:rsid w:val="004C051B"/>
    <w:rsid w:val="004C3BBF"/>
    <w:rsid w:val="004C57B1"/>
    <w:rsid w:val="004D1E55"/>
    <w:rsid w:val="004D22F0"/>
    <w:rsid w:val="004D7161"/>
    <w:rsid w:val="004E59B3"/>
    <w:rsid w:val="004F0310"/>
    <w:rsid w:val="004F1937"/>
    <w:rsid w:val="004F5983"/>
    <w:rsid w:val="00504131"/>
    <w:rsid w:val="0050482A"/>
    <w:rsid w:val="005077A8"/>
    <w:rsid w:val="005112D7"/>
    <w:rsid w:val="0051164E"/>
    <w:rsid w:val="00512712"/>
    <w:rsid w:val="00521289"/>
    <w:rsid w:val="005272D7"/>
    <w:rsid w:val="005329FF"/>
    <w:rsid w:val="00537668"/>
    <w:rsid w:val="005432B8"/>
    <w:rsid w:val="00544393"/>
    <w:rsid w:val="00545DD6"/>
    <w:rsid w:val="00555247"/>
    <w:rsid w:val="00560687"/>
    <w:rsid w:val="00590ACF"/>
    <w:rsid w:val="00591FE5"/>
    <w:rsid w:val="005A1DAD"/>
    <w:rsid w:val="005A3DE8"/>
    <w:rsid w:val="005A47A0"/>
    <w:rsid w:val="005B7E9C"/>
    <w:rsid w:val="005C2BC7"/>
    <w:rsid w:val="005C3437"/>
    <w:rsid w:val="005D202F"/>
    <w:rsid w:val="005D5224"/>
    <w:rsid w:val="005E0830"/>
    <w:rsid w:val="005E2095"/>
    <w:rsid w:val="005F2915"/>
    <w:rsid w:val="005F4560"/>
    <w:rsid w:val="0061694B"/>
    <w:rsid w:val="006320F4"/>
    <w:rsid w:val="00644C62"/>
    <w:rsid w:val="006511C9"/>
    <w:rsid w:val="0066506A"/>
    <w:rsid w:val="006652DF"/>
    <w:rsid w:val="00666D5F"/>
    <w:rsid w:val="00677AFC"/>
    <w:rsid w:val="00680F52"/>
    <w:rsid w:val="00686119"/>
    <w:rsid w:val="00687379"/>
    <w:rsid w:val="00690667"/>
    <w:rsid w:val="006937B1"/>
    <w:rsid w:val="00694057"/>
    <w:rsid w:val="006B20F9"/>
    <w:rsid w:val="006B60DE"/>
    <w:rsid w:val="006C1FA7"/>
    <w:rsid w:val="006C25FA"/>
    <w:rsid w:val="006C62AA"/>
    <w:rsid w:val="006C7968"/>
    <w:rsid w:val="006D0A95"/>
    <w:rsid w:val="006E434A"/>
    <w:rsid w:val="00703AC9"/>
    <w:rsid w:val="00707FFB"/>
    <w:rsid w:val="00711AC1"/>
    <w:rsid w:val="00715D4A"/>
    <w:rsid w:val="007205F1"/>
    <w:rsid w:val="00722B31"/>
    <w:rsid w:val="007240BB"/>
    <w:rsid w:val="0073083D"/>
    <w:rsid w:val="00731B66"/>
    <w:rsid w:val="00734367"/>
    <w:rsid w:val="0073794A"/>
    <w:rsid w:val="00744A9C"/>
    <w:rsid w:val="00747F0F"/>
    <w:rsid w:val="0075161A"/>
    <w:rsid w:val="00760339"/>
    <w:rsid w:val="007603FA"/>
    <w:rsid w:val="00783BC2"/>
    <w:rsid w:val="007C30E9"/>
    <w:rsid w:val="007C4205"/>
    <w:rsid w:val="007C759E"/>
    <w:rsid w:val="007E2E2B"/>
    <w:rsid w:val="00803C90"/>
    <w:rsid w:val="00804B15"/>
    <w:rsid w:val="0080778D"/>
    <w:rsid w:val="00823826"/>
    <w:rsid w:val="00825E71"/>
    <w:rsid w:val="00827D2C"/>
    <w:rsid w:val="00835692"/>
    <w:rsid w:val="00841D36"/>
    <w:rsid w:val="00845793"/>
    <w:rsid w:val="00852BC9"/>
    <w:rsid w:val="00854C57"/>
    <w:rsid w:val="008566C3"/>
    <w:rsid w:val="008634E4"/>
    <w:rsid w:val="008653FA"/>
    <w:rsid w:val="0087548B"/>
    <w:rsid w:val="00880118"/>
    <w:rsid w:val="00881C7C"/>
    <w:rsid w:val="00887D5D"/>
    <w:rsid w:val="008A2C19"/>
    <w:rsid w:val="008B264D"/>
    <w:rsid w:val="008E0A97"/>
    <w:rsid w:val="00901CC6"/>
    <w:rsid w:val="00904C31"/>
    <w:rsid w:val="0090724D"/>
    <w:rsid w:val="009358FF"/>
    <w:rsid w:val="009378F8"/>
    <w:rsid w:val="009505C6"/>
    <w:rsid w:val="009566CB"/>
    <w:rsid w:val="009614BC"/>
    <w:rsid w:val="00967AD8"/>
    <w:rsid w:val="00973A3A"/>
    <w:rsid w:val="00983760"/>
    <w:rsid w:val="009A2EAF"/>
    <w:rsid w:val="009A78D0"/>
    <w:rsid w:val="009B0390"/>
    <w:rsid w:val="009C2878"/>
    <w:rsid w:val="009C77D5"/>
    <w:rsid w:val="009D55FC"/>
    <w:rsid w:val="009D607D"/>
    <w:rsid w:val="009E2F5F"/>
    <w:rsid w:val="009E78ED"/>
    <w:rsid w:val="009F196E"/>
    <w:rsid w:val="009F5436"/>
    <w:rsid w:val="009F5EA6"/>
    <w:rsid w:val="00A044C3"/>
    <w:rsid w:val="00A34A96"/>
    <w:rsid w:val="00A50B55"/>
    <w:rsid w:val="00A522AD"/>
    <w:rsid w:val="00A604C1"/>
    <w:rsid w:val="00A619C5"/>
    <w:rsid w:val="00A61D06"/>
    <w:rsid w:val="00A703F3"/>
    <w:rsid w:val="00A73CE7"/>
    <w:rsid w:val="00A75C7A"/>
    <w:rsid w:val="00A80A71"/>
    <w:rsid w:val="00A82E50"/>
    <w:rsid w:val="00A84F35"/>
    <w:rsid w:val="00A93358"/>
    <w:rsid w:val="00A95752"/>
    <w:rsid w:val="00A9598A"/>
    <w:rsid w:val="00AA4A6D"/>
    <w:rsid w:val="00AA723A"/>
    <w:rsid w:val="00AB4AAB"/>
    <w:rsid w:val="00AB6576"/>
    <w:rsid w:val="00AC53E6"/>
    <w:rsid w:val="00AE374D"/>
    <w:rsid w:val="00AF0464"/>
    <w:rsid w:val="00AF51F5"/>
    <w:rsid w:val="00AF5AF1"/>
    <w:rsid w:val="00B0128E"/>
    <w:rsid w:val="00B021BA"/>
    <w:rsid w:val="00B02616"/>
    <w:rsid w:val="00B026A2"/>
    <w:rsid w:val="00B035F4"/>
    <w:rsid w:val="00B165C9"/>
    <w:rsid w:val="00B23675"/>
    <w:rsid w:val="00B271AA"/>
    <w:rsid w:val="00B313C0"/>
    <w:rsid w:val="00B34200"/>
    <w:rsid w:val="00B35033"/>
    <w:rsid w:val="00B352EA"/>
    <w:rsid w:val="00B35F97"/>
    <w:rsid w:val="00B4132A"/>
    <w:rsid w:val="00B51930"/>
    <w:rsid w:val="00B5302D"/>
    <w:rsid w:val="00B57C9D"/>
    <w:rsid w:val="00B61C42"/>
    <w:rsid w:val="00B74FDE"/>
    <w:rsid w:val="00B80F56"/>
    <w:rsid w:val="00B83889"/>
    <w:rsid w:val="00B83AC7"/>
    <w:rsid w:val="00B84390"/>
    <w:rsid w:val="00B90DDF"/>
    <w:rsid w:val="00B92770"/>
    <w:rsid w:val="00B934B0"/>
    <w:rsid w:val="00BA189F"/>
    <w:rsid w:val="00BA308B"/>
    <w:rsid w:val="00BB2865"/>
    <w:rsid w:val="00BB339A"/>
    <w:rsid w:val="00BB57B4"/>
    <w:rsid w:val="00BC14C2"/>
    <w:rsid w:val="00BC679F"/>
    <w:rsid w:val="00BD0656"/>
    <w:rsid w:val="00BD2810"/>
    <w:rsid w:val="00BD32E4"/>
    <w:rsid w:val="00BE007A"/>
    <w:rsid w:val="00BE4D65"/>
    <w:rsid w:val="00BE6971"/>
    <w:rsid w:val="00BF1768"/>
    <w:rsid w:val="00BF2C39"/>
    <w:rsid w:val="00C01CDD"/>
    <w:rsid w:val="00C10229"/>
    <w:rsid w:val="00C178E6"/>
    <w:rsid w:val="00C23D84"/>
    <w:rsid w:val="00C2417B"/>
    <w:rsid w:val="00C27380"/>
    <w:rsid w:val="00C339FA"/>
    <w:rsid w:val="00C34F0E"/>
    <w:rsid w:val="00C56133"/>
    <w:rsid w:val="00C61CC3"/>
    <w:rsid w:val="00C62CFE"/>
    <w:rsid w:val="00C646AB"/>
    <w:rsid w:val="00C70CA3"/>
    <w:rsid w:val="00C7286B"/>
    <w:rsid w:val="00C730D6"/>
    <w:rsid w:val="00C76BA6"/>
    <w:rsid w:val="00C8185B"/>
    <w:rsid w:val="00C81F8F"/>
    <w:rsid w:val="00C83039"/>
    <w:rsid w:val="00C84000"/>
    <w:rsid w:val="00C973A1"/>
    <w:rsid w:val="00CA578A"/>
    <w:rsid w:val="00CB649E"/>
    <w:rsid w:val="00CB6F7F"/>
    <w:rsid w:val="00CC1A30"/>
    <w:rsid w:val="00CC6BF9"/>
    <w:rsid w:val="00CD4A36"/>
    <w:rsid w:val="00CD5156"/>
    <w:rsid w:val="00CD6975"/>
    <w:rsid w:val="00CE582D"/>
    <w:rsid w:val="00CE7071"/>
    <w:rsid w:val="00CF061B"/>
    <w:rsid w:val="00CF6BE2"/>
    <w:rsid w:val="00D010A6"/>
    <w:rsid w:val="00D0119A"/>
    <w:rsid w:val="00D01357"/>
    <w:rsid w:val="00D0318C"/>
    <w:rsid w:val="00D11190"/>
    <w:rsid w:val="00D17722"/>
    <w:rsid w:val="00D239DA"/>
    <w:rsid w:val="00D2696C"/>
    <w:rsid w:val="00D32761"/>
    <w:rsid w:val="00D3439A"/>
    <w:rsid w:val="00D44543"/>
    <w:rsid w:val="00D5716F"/>
    <w:rsid w:val="00D61994"/>
    <w:rsid w:val="00D62385"/>
    <w:rsid w:val="00D73FE6"/>
    <w:rsid w:val="00D8016A"/>
    <w:rsid w:val="00D95EE0"/>
    <w:rsid w:val="00DA08CC"/>
    <w:rsid w:val="00DA4D7E"/>
    <w:rsid w:val="00DA5459"/>
    <w:rsid w:val="00DB1749"/>
    <w:rsid w:val="00DB6523"/>
    <w:rsid w:val="00DC37E5"/>
    <w:rsid w:val="00DC5961"/>
    <w:rsid w:val="00DC5FF7"/>
    <w:rsid w:val="00DD796F"/>
    <w:rsid w:val="00DE05C8"/>
    <w:rsid w:val="00DE3A2E"/>
    <w:rsid w:val="00DE4775"/>
    <w:rsid w:val="00DE5E6A"/>
    <w:rsid w:val="00DE61C7"/>
    <w:rsid w:val="00DE6B50"/>
    <w:rsid w:val="00DF4D65"/>
    <w:rsid w:val="00DF7968"/>
    <w:rsid w:val="00E104BC"/>
    <w:rsid w:val="00E15F94"/>
    <w:rsid w:val="00E21C36"/>
    <w:rsid w:val="00E27D68"/>
    <w:rsid w:val="00E3103B"/>
    <w:rsid w:val="00E32F01"/>
    <w:rsid w:val="00E3466F"/>
    <w:rsid w:val="00E3480E"/>
    <w:rsid w:val="00E379EC"/>
    <w:rsid w:val="00E4330B"/>
    <w:rsid w:val="00E447B0"/>
    <w:rsid w:val="00E4572C"/>
    <w:rsid w:val="00E519D4"/>
    <w:rsid w:val="00E547CF"/>
    <w:rsid w:val="00E56F18"/>
    <w:rsid w:val="00E57C13"/>
    <w:rsid w:val="00E57E54"/>
    <w:rsid w:val="00E67E70"/>
    <w:rsid w:val="00E749C0"/>
    <w:rsid w:val="00E74CD8"/>
    <w:rsid w:val="00E75FDF"/>
    <w:rsid w:val="00E83C68"/>
    <w:rsid w:val="00E87275"/>
    <w:rsid w:val="00E93AC9"/>
    <w:rsid w:val="00EA0DF9"/>
    <w:rsid w:val="00EA1423"/>
    <w:rsid w:val="00EA6016"/>
    <w:rsid w:val="00EA6337"/>
    <w:rsid w:val="00EA651E"/>
    <w:rsid w:val="00EB1694"/>
    <w:rsid w:val="00EB49F6"/>
    <w:rsid w:val="00EB4B79"/>
    <w:rsid w:val="00EC19DF"/>
    <w:rsid w:val="00ED26B6"/>
    <w:rsid w:val="00ED5471"/>
    <w:rsid w:val="00ED61D9"/>
    <w:rsid w:val="00EE1170"/>
    <w:rsid w:val="00EF1FE6"/>
    <w:rsid w:val="00F04A2F"/>
    <w:rsid w:val="00F074C5"/>
    <w:rsid w:val="00F126CC"/>
    <w:rsid w:val="00F1485B"/>
    <w:rsid w:val="00F21617"/>
    <w:rsid w:val="00F22A76"/>
    <w:rsid w:val="00F26B95"/>
    <w:rsid w:val="00F31154"/>
    <w:rsid w:val="00F314A8"/>
    <w:rsid w:val="00F3576F"/>
    <w:rsid w:val="00F457B0"/>
    <w:rsid w:val="00F46D74"/>
    <w:rsid w:val="00F6012A"/>
    <w:rsid w:val="00F607CB"/>
    <w:rsid w:val="00F65861"/>
    <w:rsid w:val="00F67C73"/>
    <w:rsid w:val="00F704AD"/>
    <w:rsid w:val="00F82972"/>
    <w:rsid w:val="00F87F8E"/>
    <w:rsid w:val="00F962B4"/>
    <w:rsid w:val="00FA67ED"/>
    <w:rsid w:val="00FB4E02"/>
    <w:rsid w:val="00FC5520"/>
    <w:rsid w:val="00FC79CF"/>
    <w:rsid w:val="00FD029E"/>
    <w:rsid w:val="00FD3AB0"/>
    <w:rsid w:val="00FD66AF"/>
    <w:rsid w:val="00FD6FC3"/>
    <w:rsid w:val="00FD7732"/>
    <w:rsid w:val="00FE04A3"/>
    <w:rsid w:val="00FE18AD"/>
    <w:rsid w:val="00FF6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3EABFB"/>
  <w15:docId w15:val="{76A07E50-538A-4BFF-AD69-8A4FE658B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77FC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DF4D65"/>
    <w:pPr>
      <w:keepNext/>
      <w:numPr>
        <w:numId w:val="2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DF4D65"/>
    <w:pPr>
      <w:keepNext/>
      <w:numPr>
        <w:ilvl w:val="1"/>
        <w:numId w:val="2"/>
      </w:numPr>
      <w:jc w:val="center"/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qFormat/>
    <w:rsid w:val="00DF4D65"/>
    <w:pPr>
      <w:keepNext/>
      <w:numPr>
        <w:ilvl w:val="2"/>
        <w:numId w:val="2"/>
      </w:numPr>
      <w:outlineLvl w:val="2"/>
    </w:pPr>
    <w:rPr>
      <w:b/>
      <w:bCs/>
    </w:rPr>
  </w:style>
  <w:style w:type="paragraph" w:styleId="Nagwek5">
    <w:name w:val="heading 5"/>
    <w:basedOn w:val="Normalny"/>
    <w:next w:val="Normalny"/>
    <w:link w:val="Nagwek5Znak"/>
    <w:qFormat/>
    <w:rsid w:val="00DF4D65"/>
    <w:pPr>
      <w:keepNext/>
      <w:numPr>
        <w:ilvl w:val="4"/>
        <w:numId w:val="2"/>
      </w:numPr>
      <w:ind w:left="0" w:firstLine="708"/>
      <w:jc w:val="center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qFormat/>
    <w:rsid w:val="00DF4D65"/>
    <w:pPr>
      <w:keepNext/>
      <w:numPr>
        <w:ilvl w:val="5"/>
        <w:numId w:val="2"/>
      </w:numPr>
      <w:ind w:left="0" w:firstLine="708"/>
      <w:outlineLvl w:val="5"/>
    </w:pPr>
    <w:rPr>
      <w:b/>
      <w:bCs/>
    </w:rPr>
  </w:style>
  <w:style w:type="paragraph" w:styleId="Nagwek7">
    <w:name w:val="heading 7"/>
    <w:basedOn w:val="Normalny"/>
    <w:next w:val="Normalny"/>
    <w:link w:val="Nagwek7Znak"/>
    <w:qFormat/>
    <w:rsid w:val="00DF4D65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715D4A"/>
    <w:rPr>
      <w:color w:val="0000FF"/>
      <w:u w:val="single"/>
    </w:rPr>
  </w:style>
  <w:style w:type="paragraph" w:styleId="Tekstpodstawowy">
    <w:name w:val="Body Text"/>
    <w:basedOn w:val="Normalny"/>
    <w:link w:val="TekstpodstawowyZnak"/>
    <w:semiHidden/>
    <w:rsid w:val="00715D4A"/>
    <w:pPr>
      <w:tabs>
        <w:tab w:val="left" w:pos="4860"/>
      </w:tabs>
    </w:pPr>
    <w:rPr>
      <w:sz w:val="28"/>
      <w:szCs w:val="28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15D4A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kapitzlist">
    <w:name w:val="List Paragraph"/>
    <w:basedOn w:val="Normalny"/>
    <w:uiPriority w:val="34"/>
    <w:qFormat/>
    <w:rsid w:val="00715D4A"/>
    <w:pPr>
      <w:suppressAutoHyphens w:val="0"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ytIwzory">
    <w:name w:val="tyt I wzory"/>
    <w:rsid w:val="00715D4A"/>
    <w:pPr>
      <w:keepNext/>
      <w:keepLines/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suppressAutoHyphens/>
      <w:spacing w:before="200" w:after="400" w:line="260" w:lineRule="atLeast"/>
      <w:jc w:val="center"/>
    </w:pPr>
    <w:rPr>
      <w:rFonts w:ascii="Times New Roman" w:eastAsia="Arial" w:hAnsi="Times New Roman" w:cs="Times New Roman"/>
      <w:b/>
      <w:szCs w:val="20"/>
      <w:lang w:eastAsia="ar-SA"/>
    </w:rPr>
  </w:style>
  <w:style w:type="paragraph" w:customStyle="1" w:styleId="Default">
    <w:name w:val="Default"/>
    <w:rsid w:val="00715D4A"/>
    <w:pPr>
      <w:suppressAutoHyphens/>
      <w:autoSpaceDE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  <w:lang w:eastAsia="ar-SA"/>
    </w:rPr>
  </w:style>
  <w:style w:type="paragraph" w:customStyle="1" w:styleId="bodyustawa">
    <w:name w:val="body ustawa"/>
    <w:rsid w:val="00715D4A"/>
    <w:pPr>
      <w:widowControl w:val="0"/>
      <w:suppressAutoHyphens/>
      <w:spacing w:after="0" w:line="210" w:lineRule="atLeast"/>
      <w:ind w:firstLine="182"/>
      <w:jc w:val="both"/>
    </w:pPr>
    <w:rPr>
      <w:rFonts w:ascii="Times New Roman" w:eastAsia="Arial" w:hAnsi="Times New Roman" w:cs="Times New Roman"/>
      <w:sz w:val="18"/>
      <w:szCs w:val="20"/>
      <w:lang w:eastAsia="ar-SA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53766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53766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03F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03FA"/>
    <w:rPr>
      <w:rFonts w:ascii="Segoe UI" w:eastAsia="Times New Roman" w:hAnsi="Segoe UI" w:cs="Segoe UI"/>
      <w:sz w:val="18"/>
      <w:szCs w:val="18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007C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007C7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007C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007C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007C7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DA08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A08C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A08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A08CC"/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Tabela-Siatka">
    <w:name w:val="Table Grid"/>
    <w:basedOn w:val="Standardowy"/>
    <w:uiPriority w:val="39"/>
    <w:rsid w:val="00B61C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DF4D65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Nagwek2Znak">
    <w:name w:val="Nagłówek 2 Znak"/>
    <w:basedOn w:val="Domylnaczcionkaakapitu"/>
    <w:link w:val="Nagwek2"/>
    <w:rsid w:val="00DF4D65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rsid w:val="00DF4D65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Nagwek5Znak">
    <w:name w:val="Nagłówek 5 Znak"/>
    <w:basedOn w:val="Domylnaczcionkaakapitu"/>
    <w:link w:val="Nagwek5"/>
    <w:rsid w:val="00DF4D65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Nagwek6Znak">
    <w:name w:val="Nagłówek 6 Znak"/>
    <w:basedOn w:val="Domylnaczcionkaakapitu"/>
    <w:link w:val="Nagwek6"/>
    <w:rsid w:val="00DF4D65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Nagwek7Znak">
    <w:name w:val="Nagłówek 7 Znak"/>
    <w:basedOn w:val="Domylnaczcionkaakapitu"/>
    <w:link w:val="Nagwek7"/>
    <w:rsid w:val="00DF4D6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Bezodstpw">
    <w:name w:val="No Spacing"/>
    <w:uiPriority w:val="1"/>
    <w:qFormat/>
    <w:rsid w:val="00C56133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customStyle="1" w:styleId="tyt">
    <w:name w:val="tyt"/>
    <w:basedOn w:val="Normalny"/>
    <w:rsid w:val="00CE7071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34200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E117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E117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E117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4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3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4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8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6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7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F05E30-7A53-4549-B42F-B02EB98A4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427</Words>
  <Characters>2568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Brodowska</dc:creator>
  <cp:keywords/>
  <dc:description/>
  <cp:lastModifiedBy>Izabela Kołecka</cp:lastModifiedBy>
  <cp:revision>10</cp:revision>
  <cp:lastPrinted>2026-02-23T12:25:00Z</cp:lastPrinted>
  <dcterms:created xsi:type="dcterms:W3CDTF">2026-02-26T11:54:00Z</dcterms:created>
  <dcterms:modified xsi:type="dcterms:W3CDTF">2026-04-20T09:03:00Z</dcterms:modified>
</cp:coreProperties>
</file>