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7F128" w14:textId="6200958B" w:rsidR="006F1B50" w:rsidRDefault="00811302" w:rsidP="000E64C0">
      <w:pPr>
        <w:pStyle w:val="Nagwek3"/>
        <w:jc w:val="center"/>
        <w:rPr>
          <w:rFonts w:ascii="Times New Roman" w:hAnsi="Times New Roman"/>
          <w:sz w:val="24"/>
          <w:szCs w:val="24"/>
        </w:rPr>
      </w:pPr>
      <w:r w:rsidRPr="00EE3912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F1071A" w:rsidRPr="00EE3912">
        <w:rPr>
          <w:rFonts w:ascii="Times New Roman" w:hAnsi="Times New Roman"/>
          <w:sz w:val="24"/>
          <w:szCs w:val="24"/>
        </w:rPr>
        <w:t>UMOWA</w:t>
      </w:r>
      <w:r w:rsidR="00EB5AA2" w:rsidRPr="00EE391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F1B50">
        <w:rPr>
          <w:rFonts w:ascii="Times New Roman" w:hAnsi="Times New Roman"/>
          <w:sz w:val="24"/>
          <w:szCs w:val="24"/>
        </w:rPr>
        <w:t>–</w:t>
      </w:r>
      <w:r w:rsidR="00F1071A" w:rsidRPr="00EE3912">
        <w:rPr>
          <w:rFonts w:ascii="Times New Roman" w:hAnsi="Times New Roman"/>
          <w:sz w:val="24"/>
          <w:szCs w:val="24"/>
        </w:rPr>
        <w:t xml:space="preserve"> wzór</w:t>
      </w:r>
    </w:p>
    <w:p w14:paraId="03F2ED26" w14:textId="77777777" w:rsidR="000E64C0" w:rsidRPr="000E64C0" w:rsidRDefault="000E64C0" w:rsidP="000E64C0">
      <w:pPr>
        <w:rPr>
          <w:lang w:val="x-none"/>
        </w:rPr>
      </w:pPr>
    </w:p>
    <w:p w14:paraId="06899B5B" w14:textId="7E38897A" w:rsidR="00BA36D9" w:rsidRPr="00EE3912" w:rsidRDefault="00F1071A" w:rsidP="006F18DD">
      <w:pPr>
        <w:suppressAutoHyphens/>
        <w:autoSpaceDN w:val="0"/>
        <w:spacing w:after="0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>zawarta</w:t>
      </w:r>
      <w:r w:rsidR="001E20DE" w:rsidRPr="00EE3912">
        <w:rPr>
          <w:rFonts w:ascii="Times New Roman" w:eastAsia="SimSun" w:hAnsi="Times New Roman" w:cs="Times New Roman"/>
          <w:kern w:val="3"/>
          <w:sz w:val="24"/>
          <w:szCs w:val="24"/>
        </w:rPr>
        <w:t xml:space="preserve"> dnia </w:t>
      </w:r>
      <w:r w:rsidR="001E20DE" w:rsidRPr="00EE3912">
        <w:rPr>
          <w:rFonts w:ascii="Times New Roman" w:eastAsia="SimSun" w:hAnsi="Times New Roman" w:cs="Times New Roman"/>
          <w:i/>
          <w:iCs/>
          <w:kern w:val="3"/>
          <w:sz w:val="24"/>
          <w:szCs w:val="24"/>
        </w:rPr>
        <w:t>.........................</w:t>
      </w:r>
      <w:r w:rsidR="001E20DE" w:rsidRPr="00EE3912">
        <w:rPr>
          <w:rFonts w:ascii="Times New Roman" w:eastAsia="SimSun" w:hAnsi="Times New Roman" w:cs="Times New Roman"/>
          <w:kern w:val="3"/>
          <w:sz w:val="24"/>
          <w:szCs w:val="24"/>
        </w:rPr>
        <w:t xml:space="preserve"> w Rzeszowie pomiędzy Gminą Miasto Rzeszów, ul. Rynek 1, </w:t>
      </w:r>
      <w:r w:rsidR="001E20DE" w:rsidRPr="00EE3912">
        <w:rPr>
          <w:rFonts w:ascii="Times New Roman" w:eastAsia="SimSun" w:hAnsi="Times New Roman" w:cs="Times New Roman"/>
          <w:kern w:val="3"/>
          <w:sz w:val="24"/>
          <w:szCs w:val="24"/>
        </w:rPr>
        <w:br/>
        <w:t>35-064 Rzeszów NIP 813-00-08-613,</w:t>
      </w:r>
      <w:r w:rsidR="001E20DE" w:rsidRPr="00EE3912">
        <w:rPr>
          <w:rFonts w:ascii="Times New Roman" w:eastAsia="SimSun" w:hAnsi="Times New Roman" w:cs="Times New Roman"/>
          <w:kern w:val="3"/>
          <w:position w:val="14"/>
          <w:sz w:val="24"/>
          <w:szCs w:val="24"/>
        </w:rPr>
        <w:t xml:space="preserve"> </w:t>
      </w:r>
      <w:r w:rsidR="001E20DE" w:rsidRPr="00EE3912">
        <w:rPr>
          <w:rFonts w:ascii="Times New Roman" w:eastAsia="SimSun" w:hAnsi="Times New Roman" w:cs="Times New Roman"/>
          <w:kern w:val="3"/>
          <w:sz w:val="24"/>
          <w:szCs w:val="24"/>
        </w:rPr>
        <w:t xml:space="preserve">zwaną dalej </w:t>
      </w:r>
      <w:r w:rsidR="001E20DE"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„Zamawiającym”</w:t>
      </w:r>
      <w:r w:rsidR="001E20DE" w:rsidRPr="00EE3912">
        <w:rPr>
          <w:rFonts w:ascii="Times New Roman" w:eastAsia="SimSun" w:hAnsi="Times New Roman" w:cs="Times New Roman"/>
          <w:kern w:val="3"/>
          <w:sz w:val="24"/>
          <w:szCs w:val="24"/>
        </w:rPr>
        <w:t xml:space="preserve"> reprezentowaną przez </w:t>
      </w:r>
    </w:p>
    <w:p w14:paraId="68199FEA" w14:textId="77777777" w:rsidR="002A6A9C" w:rsidRPr="00EE3912" w:rsidRDefault="00181F7F" w:rsidP="006F18DD">
      <w:pPr>
        <w:suppressAutoHyphens/>
        <w:autoSpaceDN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3912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……………………………………………………………………………………………………...</w:t>
      </w:r>
    </w:p>
    <w:p w14:paraId="3A18B424" w14:textId="77777777" w:rsidR="00181F7F" w:rsidRPr="00EE3912" w:rsidRDefault="001E20DE" w:rsidP="006F18DD">
      <w:pPr>
        <w:suppressAutoHyphens/>
        <w:autoSpaceDN w:val="0"/>
        <w:spacing w:after="0"/>
        <w:jc w:val="both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i/>
          <w:iCs/>
          <w:kern w:val="3"/>
          <w:sz w:val="24"/>
          <w:szCs w:val="24"/>
        </w:rPr>
        <w:t>a</w:t>
      </w:r>
      <w:r w:rsidR="00B20524" w:rsidRPr="00EE3912">
        <w:rPr>
          <w:rFonts w:ascii="Times New Roman" w:eastAsia="SimSun" w:hAnsi="Times New Roman" w:cs="Times New Roman"/>
          <w:i/>
          <w:iCs/>
          <w:kern w:val="3"/>
          <w:sz w:val="24"/>
          <w:szCs w:val="24"/>
        </w:rPr>
        <w:t xml:space="preserve"> </w:t>
      </w:r>
      <w:r w:rsidR="009C57F2" w:rsidRPr="00EE3912">
        <w:rPr>
          <w:rFonts w:ascii="Times New Roman" w:eastAsia="SimSun" w:hAnsi="Times New Roman" w:cs="Times New Roman"/>
          <w:bCs/>
          <w:kern w:val="3"/>
          <w:sz w:val="24"/>
          <w:szCs w:val="24"/>
        </w:rPr>
        <w:t>……………………………………………</w:t>
      </w:r>
      <w:r w:rsidR="00D4226E" w:rsidRPr="00EE3912">
        <w:rPr>
          <w:rFonts w:ascii="Times New Roman" w:eastAsia="SimSun" w:hAnsi="Times New Roman" w:cs="Times New Roman"/>
          <w:bCs/>
          <w:kern w:val="3"/>
          <w:sz w:val="24"/>
          <w:szCs w:val="24"/>
        </w:rPr>
        <w:t>………………………………………………………</w:t>
      </w:r>
    </w:p>
    <w:p w14:paraId="60C3A4A4" w14:textId="77777777" w:rsidR="001E20DE" w:rsidRPr="00EE3912" w:rsidRDefault="001E20DE" w:rsidP="006F18DD">
      <w:pPr>
        <w:suppressAutoHyphens/>
        <w:autoSpaceDN w:val="0"/>
        <w:spacing w:after="0"/>
        <w:jc w:val="both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 xml:space="preserve">zwaną dalej </w:t>
      </w: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 xml:space="preserve">„Wykonawcą” </w:t>
      </w:r>
    </w:p>
    <w:p w14:paraId="4B5F79DF" w14:textId="533EDB4C" w:rsidR="001E20DE" w:rsidRPr="00212D65" w:rsidRDefault="001E20DE" w:rsidP="006F18DD">
      <w:pPr>
        <w:suppressAutoHyphens/>
        <w:autoSpaceDN w:val="0"/>
        <w:spacing w:after="0"/>
        <w:jc w:val="both"/>
        <w:rPr>
          <w:rFonts w:ascii="Times New Roman" w:eastAsia="SimSun" w:hAnsi="Times New Roman" w:cs="Times New Roman"/>
          <w:b/>
          <w:bCs/>
          <w:i/>
          <w:i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 xml:space="preserve">zwanymi </w:t>
      </w: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 xml:space="preserve">dalej również </w:t>
      </w: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„Stronami”.</w:t>
      </w:r>
    </w:p>
    <w:p w14:paraId="05B081E3" w14:textId="5A36AA85" w:rsidR="00E94AD4" w:rsidRDefault="001E20DE" w:rsidP="006F18DD">
      <w:pPr>
        <w:pStyle w:val="Nagwek"/>
        <w:jc w:val="both"/>
        <w:rPr>
          <w:rFonts w:ascii="Times New Roman" w:eastAsia="SimSun" w:hAnsi="Times New Roman"/>
          <w:kern w:val="3"/>
          <w:sz w:val="24"/>
          <w:szCs w:val="24"/>
        </w:rPr>
      </w:pPr>
      <w:r w:rsidRPr="00EE3912">
        <w:rPr>
          <w:rFonts w:ascii="Times New Roman" w:eastAsia="SimSun" w:hAnsi="Times New Roman"/>
          <w:kern w:val="3"/>
          <w:sz w:val="24"/>
          <w:szCs w:val="24"/>
        </w:rPr>
        <w:t xml:space="preserve">zawarto umowę </w:t>
      </w:r>
      <w:r w:rsidR="009B672F">
        <w:rPr>
          <w:rFonts w:ascii="Times New Roman" w:eastAsia="SimSun" w:hAnsi="Times New Roman"/>
          <w:kern w:val="3"/>
          <w:sz w:val="24"/>
          <w:szCs w:val="24"/>
          <w:lang w:val="pl-PL"/>
        </w:rPr>
        <w:t xml:space="preserve">o </w:t>
      </w:r>
      <w:r w:rsidRPr="00EE3912">
        <w:rPr>
          <w:rFonts w:ascii="Times New Roman" w:eastAsia="SimSun" w:hAnsi="Times New Roman"/>
          <w:kern w:val="3"/>
          <w:sz w:val="24"/>
          <w:szCs w:val="24"/>
        </w:rPr>
        <w:t>następującej treści:</w:t>
      </w:r>
    </w:p>
    <w:p w14:paraId="49EC370A" w14:textId="77777777" w:rsidR="009D433D" w:rsidRPr="00EE3912" w:rsidRDefault="001E20DE" w:rsidP="006F18DD">
      <w:pPr>
        <w:shd w:val="clear" w:color="auto" w:fill="FFFFFF"/>
        <w:tabs>
          <w:tab w:val="left" w:pos="502"/>
        </w:tabs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§1</w:t>
      </w:r>
    </w:p>
    <w:p w14:paraId="0A4124C0" w14:textId="6ABF8246" w:rsidR="00BE43E1" w:rsidRPr="00EE3912" w:rsidRDefault="001E20DE" w:rsidP="000E64C0">
      <w:pPr>
        <w:shd w:val="clear" w:color="auto" w:fill="FFFFFF"/>
        <w:tabs>
          <w:tab w:val="left" w:pos="502"/>
        </w:tabs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PRZEDMIOT UMOWY</w:t>
      </w:r>
    </w:p>
    <w:p w14:paraId="0F23589C" w14:textId="4512E594" w:rsidR="0048014D" w:rsidRPr="00F670D9" w:rsidRDefault="001E20DE" w:rsidP="00C74489">
      <w:pPr>
        <w:pStyle w:val="Bezodstpw3"/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rPr>
          <w:rFonts w:ascii="Times New Roman" w:eastAsia="SimSun" w:hAnsi="Times New Roman" w:cs="Times New Roman"/>
          <w:kern w:val="3"/>
        </w:rPr>
      </w:pPr>
      <w:r w:rsidRPr="00F26586">
        <w:rPr>
          <w:rFonts w:ascii="Times New Roman" w:hAnsi="Times New Roman" w:cs="Times New Roman"/>
        </w:rPr>
        <w:t>Zamawiający zleca, a Wykonawca przyjmuje do wykonania</w:t>
      </w:r>
      <w:r w:rsidR="00BE369A" w:rsidRPr="00F26586">
        <w:rPr>
          <w:rFonts w:ascii="Times New Roman" w:hAnsi="Times New Roman" w:cs="Times New Roman"/>
        </w:rPr>
        <w:t xml:space="preserve"> </w:t>
      </w:r>
      <w:r w:rsidR="005364CE" w:rsidRPr="00F26586">
        <w:rPr>
          <w:rFonts w:ascii="Times New Roman" w:hAnsi="Times New Roman" w:cs="Times New Roman"/>
        </w:rPr>
        <w:t>zagospodarowanie</w:t>
      </w:r>
      <w:r w:rsidR="000A55EC" w:rsidRPr="00F26586">
        <w:rPr>
          <w:rFonts w:ascii="Times New Roman" w:hAnsi="Times New Roman" w:cs="Times New Roman"/>
        </w:rPr>
        <w:t xml:space="preserve"> terenu </w:t>
      </w:r>
      <w:r w:rsidR="0048014D">
        <w:rPr>
          <w:rFonts w:ascii="Times New Roman" w:hAnsi="Times New Roman" w:cs="Times New Roman"/>
        </w:rPr>
        <w:br/>
      </w:r>
      <w:r w:rsidR="00D1514E" w:rsidRPr="00F26586">
        <w:rPr>
          <w:rFonts w:ascii="Times New Roman" w:hAnsi="Times New Roman" w:cs="Times New Roman"/>
        </w:rPr>
        <w:t xml:space="preserve">w ramach </w:t>
      </w:r>
      <w:bookmarkStart w:id="0" w:name="_Hlk169085552"/>
      <w:bookmarkStart w:id="1" w:name="_Hlk152750381"/>
      <w:r w:rsidR="0048014D" w:rsidRPr="00B762B6">
        <w:rPr>
          <w:rFonts w:ascii="Times New Roman" w:eastAsia="SimSun" w:hAnsi="Times New Roman" w:cs="Times New Roman"/>
          <w:kern w:val="3"/>
        </w:rPr>
        <w:t>zadania inwestycyjnego pn.</w:t>
      </w:r>
      <w:r w:rsidR="0048014D">
        <w:rPr>
          <w:rFonts w:ascii="Times New Roman" w:eastAsia="SimSun" w:hAnsi="Times New Roman" w:cs="Times New Roman"/>
          <w:kern w:val="3"/>
        </w:rPr>
        <w:t>:</w:t>
      </w:r>
      <w:r w:rsidR="00422E44">
        <w:rPr>
          <w:rFonts w:ascii="Times New Roman" w:eastAsia="SimSun" w:hAnsi="Times New Roman" w:cs="Times New Roman"/>
          <w:kern w:val="3"/>
        </w:rPr>
        <w:t xml:space="preserve"> </w:t>
      </w:r>
      <w:r w:rsidR="0048014D" w:rsidRPr="00F670D9">
        <w:rPr>
          <w:rFonts w:ascii="Times New Roman" w:eastAsia="Calibri" w:hAnsi="Times New Roman" w:cs="Times New Roman"/>
          <w:b/>
        </w:rPr>
        <w:t>„</w:t>
      </w:r>
      <w:r w:rsidR="00ED031F">
        <w:rPr>
          <w:rFonts w:ascii="Times New Roman" w:eastAsia="Calibri" w:hAnsi="Times New Roman" w:cs="Times New Roman"/>
          <w:b/>
        </w:rPr>
        <w:t>Doposażenie placu zabaw przy ul. Kurpiowskiej</w:t>
      </w:r>
      <w:r w:rsidR="0048014D" w:rsidRPr="00F670D9">
        <w:rPr>
          <w:rFonts w:ascii="Times New Roman" w:eastAsia="Calibri" w:hAnsi="Times New Roman" w:cs="Times New Roman"/>
          <w:b/>
        </w:rPr>
        <w:t>”</w:t>
      </w:r>
      <w:r w:rsidR="00422E44" w:rsidRPr="00422E44">
        <w:rPr>
          <w:rFonts w:ascii="Times New Roman" w:eastAsia="Calibri" w:hAnsi="Times New Roman" w:cs="Times New Roman"/>
          <w:bCs/>
        </w:rPr>
        <w:t>.</w:t>
      </w:r>
    </w:p>
    <w:bookmarkEnd w:id="0"/>
    <w:bookmarkEnd w:id="1"/>
    <w:p w14:paraId="208D42A1" w14:textId="46991ED2" w:rsidR="00006400" w:rsidRDefault="00006400" w:rsidP="00006400">
      <w:pPr>
        <w:pStyle w:val="Akapitzlist"/>
        <w:widowControl w:val="0"/>
        <w:numPr>
          <w:ilvl w:val="0"/>
          <w:numId w:val="36"/>
        </w:numPr>
        <w:spacing w:line="276" w:lineRule="auto"/>
        <w:ind w:left="284" w:hanging="284"/>
        <w:contextualSpacing/>
        <w:jc w:val="both"/>
      </w:pPr>
      <w:r w:rsidRPr="00271926">
        <w:t>Szczegółowy opis przedmiotu zamówienia</w:t>
      </w:r>
      <w:r w:rsidRPr="00C04B9A">
        <w:t xml:space="preserve"> określa zapytanie ofertowe wraz z</w:t>
      </w:r>
      <w:r>
        <w:t> </w:t>
      </w:r>
      <w:r w:rsidRPr="00C04B9A">
        <w:t>załącznikami.</w:t>
      </w:r>
    </w:p>
    <w:p w14:paraId="6641D54E" w14:textId="77777777" w:rsidR="00006400" w:rsidRDefault="00006400" w:rsidP="00006400">
      <w:pPr>
        <w:pStyle w:val="Akapitzlist"/>
        <w:widowControl w:val="0"/>
        <w:numPr>
          <w:ilvl w:val="0"/>
          <w:numId w:val="36"/>
        </w:numPr>
        <w:spacing w:line="276" w:lineRule="auto"/>
        <w:ind w:left="284" w:hanging="284"/>
        <w:contextualSpacing/>
        <w:jc w:val="both"/>
      </w:pPr>
      <w:r w:rsidRPr="00C04B9A">
        <w:t>Przedmiot umowy zostanie odebrany po wykonaniu całości przedmiotu umowy.</w:t>
      </w:r>
    </w:p>
    <w:p w14:paraId="06A101BB" w14:textId="77777777" w:rsidR="00006400" w:rsidRDefault="00006400" w:rsidP="00006400">
      <w:pPr>
        <w:pStyle w:val="Akapitzlist"/>
        <w:widowControl w:val="0"/>
        <w:numPr>
          <w:ilvl w:val="0"/>
          <w:numId w:val="36"/>
        </w:numPr>
        <w:spacing w:line="276" w:lineRule="auto"/>
        <w:ind w:left="284" w:hanging="284"/>
        <w:contextualSpacing/>
        <w:jc w:val="both"/>
      </w:pPr>
      <w:r>
        <w:t>Wykonawca oświadcza ze przedmiot umowy wykona osobiście.</w:t>
      </w:r>
    </w:p>
    <w:p w14:paraId="105C0C9B" w14:textId="14BA7069" w:rsidR="001E20DE" w:rsidRPr="00E94AD4" w:rsidRDefault="00806AA4" w:rsidP="00006400">
      <w:pPr>
        <w:pStyle w:val="Akapitzlist"/>
        <w:numPr>
          <w:ilvl w:val="0"/>
          <w:numId w:val="36"/>
        </w:numPr>
        <w:autoSpaceDE w:val="0"/>
        <w:autoSpaceDN w:val="0"/>
        <w:ind w:left="284" w:hanging="284"/>
        <w:contextualSpacing/>
        <w:jc w:val="both"/>
      </w:pPr>
      <w:r w:rsidRPr="0066005D">
        <w:rPr>
          <w:rFonts w:eastAsia="SimSun"/>
          <w:kern w:val="3"/>
        </w:rPr>
        <w:t>J</w:t>
      </w:r>
      <w:r w:rsidR="001E20DE" w:rsidRPr="0066005D">
        <w:rPr>
          <w:rFonts w:eastAsia="SimSun"/>
          <w:kern w:val="3"/>
        </w:rPr>
        <w:t xml:space="preserve">ednostką organizacyjną realizującą umowę jest </w:t>
      </w:r>
      <w:r w:rsidR="001E20DE" w:rsidRPr="0066005D">
        <w:rPr>
          <w:rFonts w:eastAsia="SimSun"/>
          <w:b/>
          <w:bCs/>
          <w:kern w:val="3"/>
        </w:rPr>
        <w:t>Zarząd Zieleni Miejskiej w Rzeszowie</w:t>
      </w:r>
      <w:r w:rsidR="001E20DE" w:rsidRPr="0066005D">
        <w:rPr>
          <w:rFonts w:eastAsia="SimSun"/>
          <w:kern w:val="3"/>
        </w:rPr>
        <w:t xml:space="preserve">, </w:t>
      </w:r>
      <w:r w:rsidR="00A1292F" w:rsidRPr="0066005D">
        <w:rPr>
          <w:rFonts w:eastAsia="SimSun"/>
          <w:kern w:val="3"/>
        </w:rPr>
        <w:t xml:space="preserve"> </w:t>
      </w:r>
      <w:r w:rsidR="000C1842" w:rsidRPr="0066005D">
        <w:rPr>
          <w:rFonts w:eastAsia="SimSun"/>
          <w:kern w:val="3"/>
        </w:rPr>
        <w:br/>
      </w:r>
      <w:r w:rsidR="001E20DE" w:rsidRPr="0066005D">
        <w:rPr>
          <w:rFonts w:eastAsia="SimSun"/>
          <w:kern w:val="3"/>
        </w:rPr>
        <w:t>Plac Ofiar Getta 6, 35-002 Rzeszów.</w:t>
      </w:r>
    </w:p>
    <w:p w14:paraId="70A948B8" w14:textId="77777777" w:rsidR="002E1557" w:rsidRPr="00EE3912" w:rsidRDefault="002E1557" w:rsidP="006F18DD">
      <w:pPr>
        <w:shd w:val="clear" w:color="auto" w:fill="FFFFFF"/>
        <w:spacing w:after="0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</w:p>
    <w:p w14:paraId="0D7076BB" w14:textId="77777777" w:rsidR="009D433D" w:rsidRPr="00EE3912" w:rsidRDefault="001E20DE" w:rsidP="006F18DD">
      <w:pPr>
        <w:shd w:val="clear" w:color="auto" w:fill="FFFFFF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§ 2</w:t>
      </w:r>
    </w:p>
    <w:p w14:paraId="4F731B69" w14:textId="0845475D" w:rsidR="00212D65" w:rsidRPr="00EE3912" w:rsidRDefault="001E20DE" w:rsidP="000E64C0">
      <w:pPr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TERMIN WYKONANIA UMOWY</w:t>
      </w:r>
    </w:p>
    <w:p w14:paraId="0F9765B3" w14:textId="3321D2BE" w:rsidR="0066005D" w:rsidRPr="009B672F" w:rsidRDefault="0066005D" w:rsidP="009B672F">
      <w:pPr>
        <w:numPr>
          <w:ilvl w:val="0"/>
          <w:numId w:val="2"/>
        </w:numPr>
        <w:suppressAutoHyphens/>
        <w:autoSpaceDN w:val="0"/>
        <w:spacing w:after="0"/>
        <w:ind w:left="284" w:hanging="284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232567">
        <w:rPr>
          <w:rFonts w:ascii="Times New Roman" w:eastAsia="SimSun" w:hAnsi="Times New Roman" w:cs="Times New Roman"/>
          <w:kern w:val="3"/>
          <w:sz w:val="24"/>
          <w:szCs w:val="24"/>
        </w:rPr>
        <w:t xml:space="preserve">Strony </w:t>
      </w:r>
      <w:r w:rsidR="009B672F">
        <w:rPr>
          <w:rFonts w:ascii="Times New Roman" w:eastAsia="SimSun" w:hAnsi="Times New Roman" w:cs="Times New Roman"/>
          <w:kern w:val="3"/>
          <w:sz w:val="24"/>
          <w:szCs w:val="24"/>
        </w:rPr>
        <w:t xml:space="preserve">ustalają termin wykonania umowy </w:t>
      </w:r>
      <w:r w:rsidRPr="009B672F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do</w:t>
      </w:r>
      <w:r w:rsidRPr="009B672F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 </w:t>
      </w:r>
      <w:r w:rsidR="00ED031F" w:rsidRPr="009B672F">
        <w:rPr>
          <w:rFonts w:ascii="Times New Roman" w:eastAsia="SimSun" w:hAnsi="Times New Roman" w:cs="Times New Roman"/>
          <w:b/>
          <w:kern w:val="3"/>
          <w:sz w:val="24"/>
          <w:szCs w:val="24"/>
        </w:rPr>
        <w:t>5</w:t>
      </w:r>
      <w:r w:rsidR="002E1557" w:rsidRPr="009B672F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 miesięcy</w:t>
      </w:r>
      <w:r w:rsidRPr="009B672F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 od daty podpisania umowy</w:t>
      </w:r>
      <w:r w:rsidR="002E1557" w:rsidRPr="009B672F">
        <w:rPr>
          <w:rFonts w:ascii="Times New Roman" w:eastAsia="SimSun" w:hAnsi="Times New Roman" w:cs="Times New Roman"/>
          <w:b/>
          <w:kern w:val="3"/>
          <w:sz w:val="24"/>
          <w:szCs w:val="24"/>
        </w:rPr>
        <w:t>.</w:t>
      </w:r>
    </w:p>
    <w:p w14:paraId="34CC41AA" w14:textId="0DBE3AFA" w:rsidR="0066005D" w:rsidRPr="00232567" w:rsidRDefault="0066005D" w:rsidP="0066005D">
      <w:pPr>
        <w:numPr>
          <w:ilvl w:val="0"/>
          <w:numId w:val="2"/>
        </w:numPr>
        <w:suppressAutoHyphens/>
        <w:autoSpaceDN w:val="0"/>
        <w:spacing w:after="0"/>
        <w:ind w:left="284" w:hanging="284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232567">
        <w:rPr>
          <w:rFonts w:ascii="Times New Roman" w:eastAsia="SimSun" w:hAnsi="Times New Roman" w:cs="Times New Roman"/>
          <w:kern w:val="3"/>
          <w:sz w:val="24"/>
          <w:szCs w:val="24"/>
        </w:rPr>
        <w:t xml:space="preserve">Termin wykonania przedmiotu umowy, o którym mowa w ust. 1, uważa się za dotrzymany jeżeli zostanie on odebrany zgodnie z § </w:t>
      </w:r>
      <w:r w:rsidR="00D7437E">
        <w:rPr>
          <w:rFonts w:ascii="Times New Roman" w:eastAsia="SimSun" w:hAnsi="Times New Roman" w:cs="Times New Roman"/>
          <w:kern w:val="3"/>
          <w:sz w:val="24"/>
          <w:szCs w:val="24"/>
        </w:rPr>
        <w:t>7</w:t>
      </w:r>
      <w:r w:rsidR="00CD57EC">
        <w:rPr>
          <w:rFonts w:ascii="Times New Roman" w:eastAsia="SimSun" w:hAnsi="Times New Roman" w:cs="Times New Roman"/>
          <w:kern w:val="3"/>
          <w:sz w:val="24"/>
          <w:szCs w:val="24"/>
        </w:rPr>
        <w:t xml:space="preserve">, </w:t>
      </w:r>
      <w:r w:rsidRPr="00232567">
        <w:rPr>
          <w:rFonts w:ascii="Times New Roman" w:eastAsia="SimSun" w:hAnsi="Times New Roman" w:cs="Times New Roman"/>
          <w:kern w:val="3"/>
          <w:sz w:val="24"/>
          <w:szCs w:val="24"/>
        </w:rPr>
        <w:t>co zostanie potwierdzone protokołem odbioru przedmiotu umowy podpisanym przez upoważnionego przedstawiciela Zamawiającego.</w:t>
      </w:r>
    </w:p>
    <w:p w14:paraId="1AFFF445" w14:textId="77777777" w:rsidR="0066005D" w:rsidRDefault="0066005D" w:rsidP="0066005D">
      <w:pPr>
        <w:numPr>
          <w:ilvl w:val="0"/>
          <w:numId w:val="2"/>
        </w:numPr>
        <w:suppressAutoHyphens/>
        <w:autoSpaceDN w:val="0"/>
        <w:spacing w:after="0"/>
        <w:ind w:left="284" w:hanging="284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232567">
        <w:rPr>
          <w:rFonts w:ascii="Times New Roman" w:eastAsia="SimSun" w:hAnsi="Times New Roman" w:cs="Times New Roman"/>
          <w:kern w:val="3"/>
          <w:sz w:val="24"/>
          <w:szCs w:val="24"/>
        </w:rPr>
        <w:t xml:space="preserve">Ilekroć w umowie jest mowa o dniach roboczych, to uważa się dzień od poniedziałku 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br/>
      </w:r>
      <w:r w:rsidRPr="00232567">
        <w:rPr>
          <w:rFonts w:ascii="Times New Roman" w:eastAsia="SimSun" w:hAnsi="Times New Roman" w:cs="Times New Roman"/>
          <w:kern w:val="3"/>
          <w:sz w:val="24"/>
          <w:szCs w:val="24"/>
        </w:rPr>
        <w:t>do piątku z wyłączeniem dni ustawowo wolnych od pracy.</w:t>
      </w:r>
    </w:p>
    <w:p w14:paraId="64D35877" w14:textId="77777777" w:rsidR="00022AFF" w:rsidRDefault="00022AFF" w:rsidP="00422E44">
      <w:pPr>
        <w:suppressAutoHyphens/>
        <w:autoSpaceDN w:val="0"/>
        <w:spacing w:after="0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14:paraId="29825005" w14:textId="4FA9E35F" w:rsidR="009D433D" w:rsidRPr="00EE3912" w:rsidRDefault="001E20DE" w:rsidP="006F1B50">
      <w:pPr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§ 3</w:t>
      </w:r>
    </w:p>
    <w:p w14:paraId="6C844DDC" w14:textId="64CF6053" w:rsidR="00621A9F" w:rsidRPr="00EE3912" w:rsidRDefault="001E20DE" w:rsidP="000E64C0">
      <w:pPr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WYNAGRODZENIE</w:t>
      </w:r>
      <w:r w:rsidR="00A337ED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 xml:space="preserve"> </w:t>
      </w:r>
    </w:p>
    <w:p w14:paraId="2AABF16D" w14:textId="6FBD309A" w:rsidR="009403D1" w:rsidRPr="00EE3912" w:rsidRDefault="00C83792" w:rsidP="00C74489">
      <w:pPr>
        <w:numPr>
          <w:ilvl w:val="0"/>
          <w:numId w:val="24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rPr>
          <w:rFonts w:ascii="Times New Roman" w:eastAsia="SimSun" w:hAnsi="Times New Roman" w:cs="Times New Roman"/>
          <w:kern w:val="2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2"/>
          <w:sz w:val="24"/>
          <w:szCs w:val="24"/>
        </w:rPr>
        <w:t xml:space="preserve">Strony ustalają, że </w:t>
      </w:r>
      <w:r w:rsidR="00E83AFC" w:rsidRPr="00EE3912">
        <w:rPr>
          <w:rFonts w:ascii="Times New Roman" w:eastAsia="SimSun" w:hAnsi="Times New Roman" w:cs="Times New Roman"/>
          <w:kern w:val="2"/>
          <w:sz w:val="24"/>
          <w:szCs w:val="24"/>
        </w:rPr>
        <w:t xml:space="preserve">za wykonanie przedmiotu umowy </w:t>
      </w:r>
      <w:r w:rsidR="0020146E" w:rsidRPr="00EE3912">
        <w:rPr>
          <w:rFonts w:ascii="Times New Roman" w:eastAsia="SimSun" w:hAnsi="Times New Roman" w:cs="Times New Roman"/>
          <w:kern w:val="2"/>
          <w:sz w:val="24"/>
          <w:szCs w:val="24"/>
        </w:rPr>
        <w:t>Wykonawca otrzyma wynagrodzenie</w:t>
      </w:r>
      <w:r w:rsidR="00642A0C" w:rsidRPr="00EE3912">
        <w:rPr>
          <w:rFonts w:ascii="Times New Roman" w:eastAsia="SimSun" w:hAnsi="Times New Roman" w:cs="Times New Roman"/>
          <w:kern w:val="2"/>
          <w:sz w:val="24"/>
          <w:szCs w:val="24"/>
        </w:rPr>
        <w:t xml:space="preserve"> </w:t>
      </w:r>
      <w:r w:rsidR="009403D1" w:rsidRPr="00EE3912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brutto: </w:t>
      </w:r>
      <w:r w:rsidR="009403D1" w:rsidRPr="00EE3912">
        <w:rPr>
          <w:rFonts w:ascii="Times New Roman" w:eastAsia="SimSun" w:hAnsi="Times New Roman" w:cs="Times New Roman"/>
          <w:bCs/>
          <w:kern w:val="2"/>
          <w:sz w:val="24"/>
          <w:szCs w:val="24"/>
        </w:rPr>
        <w:t xml:space="preserve">…………………………………….. w tym wynagrodzenie </w:t>
      </w:r>
      <w:r w:rsidR="009403D1" w:rsidRPr="00EE3912">
        <w:rPr>
          <w:rFonts w:ascii="Times New Roman" w:eastAsia="SimSun" w:hAnsi="Times New Roman" w:cs="Times New Roman"/>
          <w:b/>
          <w:kern w:val="2"/>
          <w:sz w:val="24"/>
          <w:szCs w:val="24"/>
        </w:rPr>
        <w:t>netto</w:t>
      </w:r>
      <w:r w:rsidR="009403D1" w:rsidRPr="00EE3912">
        <w:rPr>
          <w:rFonts w:ascii="Times New Roman" w:eastAsia="SimSun" w:hAnsi="Times New Roman" w:cs="Times New Roman"/>
          <w:bCs/>
          <w:kern w:val="2"/>
          <w:sz w:val="24"/>
          <w:szCs w:val="24"/>
        </w:rPr>
        <w:t xml:space="preserve"> </w:t>
      </w:r>
      <w:r w:rsidR="00CA79B4" w:rsidRPr="00EE3912">
        <w:rPr>
          <w:rFonts w:ascii="Times New Roman" w:eastAsia="SimSun" w:hAnsi="Times New Roman" w:cs="Times New Roman"/>
          <w:bCs/>
          <w:kern w:val="2"/>
          <w:sz w:val="24"/>
          <w:szCs w:val="24"/>
        </w:rPr>
        <w:br/>
      </w:r>
      <w:r w:rsidR="009403D1" w:rsidRPr="00EE3912">
        <w:rPr>
          <w:rFonts w:ascii="Times New Roman" w:eastAsia="SimSun" w:hAnsi="Times New Roman" w:cs="Times New Roman"/>
          <w:bCs/>
          <w:kern w:val="2"/>
          <w:sz w:val="24"/>
          <w:szCs w:val="24"/>
        </w:rPr>
        <w:t xml:space="preserve">w wysokości ………………………………… oraz podatek od towarów i usług </w:t>
      </w:r>
      <w:r w:rsidR="009403D1" w:rsidRPr="00EE3912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(VAT) </w:t>
      </w:r>
      <w:r w:rsidR="00CA79B4" w:rsidRPr="00EE3912">
        <w:rPr>
          <w:rFonts w:ascii="Times New Roman" w:eastAsia="SimSun" w:hAnsi="Times New Roman" w:cs="Times New Roman"/>
          <w:b/>
          <w:kern w:val="2"/>
          <w:sz w:val="24"/>
          <w:szCs w:val="24"/>
        </w:rPr>
        <w:br/>
      </w:r>
      <w:r w:rsidR="009403D1" w:rsidRPr="00EE3912">
        <w:rPr>
          <w:rFonts w:ascii="Times New Roman" w:eastAsia="SimSun" w:hAnsi="Times New Roman" w:cs="Times New Roman"/>
          <w:bCs/>
          <w:kern w:val="2"/>
          <w:sz w:val="24"/>
          <w:szCs w:val="24"/>
        </w:rPr>
        <w:t>w wysokości: ………………………………………………………</w:t>
      </w:r>
      <w:r w:rsidR="0068052A">
        <w:rPr>
          <w:rFonts w:ascii="Times New Roman" w:eastAsia="SimSun" w:hAnsi="Times New Roman" w:cs="Times New Roman"/>
          <w:bCs/>
          <w:kern w:val="2"/>
          <w:sz w:val="24"/>
          <w:szCs w:val="24"/>
        </w:rPr>
        <w:t xml:space="preserve">, z zastrzeżeniem ust. 3 </w:t>
      </w:r>
    </w:p>
    <w:p w14:paraId="2159A9DB" w14:textId="54315218" w:rsidR="00C83792" w:rsidRDefault="00C83792" w:rsidP="00C74489">
      <w:pPr>
        <w:numPr>
          <w:ilvl w:val="0"/>
          <w:numId w:val="24"/>
        </w:numPr>
        <w:tabs>
          <w:tab w:val="left" w:pos="284"/>
        </w:tabs>
        <w:suppressAutoHyphens/>
        <w:autoSpaceDN w:val="0"/>
        <w:spacing w:after="0"/>
        <w:jc w:val="both"/>
        <w:rPr>
          <w:rFonts w:ascii="Times New Roman" w:eastAsia="SimSun" w:hAnsi="Times New Roman" w:cs="Times New Roman"/>
          <w:kern w:val="2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2"/>
          <w:sz w:val="24"/>
          <w:szCs w:val="24"/>
        </w:rPr>
        <w:t>Ilekroć w umowie jest mowa o wynagrodzeniu</w:t>
      </w:r>
      <w:r w:rsidR="006B2758" w:rsidRPr="00EE3912">
        <w:rPr>
          <w:rFonts w:ascii="Times New Roman" w:eastAsia="SimSun" w:hAnsi="Times New Roman" w:cs="Times New Roman"/>
          <w:kern w:val="2"/>
          <w:sz w:val="24"/>
          <w:szCs w:val="24"/>
        </w:rPr>
        <w:t>,</w:t>
      </w:r>
      <w:r w:rsidRPr="00EE3912">
        <w:rPr>
          <w:rFonts w:ascii="Times New Roman" w:eastAsia="SimSun" w:hAnsi="Times New Roman" w:cs="Times New Roman"/>
          <w:kern w:val="2"/>
          <w:sz w:val="24"/>
          <w:szCs w:val="24"/>
        </w:rPr>
        <w:t xml:space="preserve"> należy przez to rozumieć wynagrodzeni</w:t>
      </w:r>
      <w:r w:rsidR="00561963" w:rsidRPr="00EE3912">
        <w:rPr>
          <w:rFonts w:ascii="Times New Roman" w:eastAsia="SimSun" w:hAnsi="Times New Roman" w:cs="Times New Roman"/>
          <w:kern w:val="2"/>
          <w:sz w:val="24"/>
          <w:szCs w:val="24"/>
        </w:rPr>
        <w:t>e</w:t>
      </w:r>
      <w:r w:rsidRPr="00EE3912">
        <w:rPr>
          <w:rFonts w:ascii="Times New Roman" w:eastAsia="SimSun" w:hAnsi="Times New Roman" w:cs="Times New Roman"/>
          <w:kern w:val="2"/>
          <w:sz w:val="24"/>
          <w:szCs w:val="24"/>
        </w:rPr>
        <w:t xml:space="preserve"> brutto określone</w:t>
      </w:r>
      <w:r w:rsidR="0020146E" w:rsidRPr="00EE3912">
        <w:rPr>
          <w:rFonts w:ascii="Times New Roman" w:eastAsia="SimSun" w:hAnsi="Times New Roman" w:cs="Times New Roman"/>
          <w:kern w:val="2"/>
          <w:sz w:val="24"/>
          <w:szCs w:val="24"/>
        </w:rPr>
        <w:t xml:space="preserve"> w ust. </w:t>
      </w:r>
      <w:r w:rsidR="0068052A">
        <w:rPr>
          <w:rFonts w:ascii="Times New Roman" w:eastAsia="SimSun" w:hAnsi="Times New Roman" w:cs="Times New Roman"/>
          <w:kern w:val="2"/>
          <w:sz w:val="24"/>
          <w:szCs w:val="24"/>
        </w:rPr>
        <w:t>1</w:t>
      </w:r>
      <w:r w:rsidR="00561963" w:rsidRPr="00EE3912">
        <w:rPr>
          <w:rFonts w:ascii="Times New Roman" w:eastAsia="SimSun" w:hAnsi="Times New Roman" w:cs="Times New Roman"/>
          <w:kern w:val="2"/>
          <w:sz w:val="24"/>
          <w:szCs w:val="24"/>
        </w:rPr>
        <w:t>.</w:t>
      </w:r>
    </w:p>
    <w:p w14:paraId="1239F7E9" w14:textId="11CF6BB9" w:rsidR="0068052A" w:rsidRPr="00EE3912" w:rsidRDefault="0068052A" w:rsidP="00C74489">
      <w:pPr>
        <w:numPr>
          <w:ilvl w:val="0"/>
          <w:numId w:val="24"/>
        </w:numPr>
        <w:tabs>
          <w:tab w:val="left" w:pos="284"/>
        </w:tabs>
        <w:suppressAutoHyphens/>
        <w:autoSpaceDN w:val="0"/>
        <w:spacing w:after="0"/>
        <w:jc w:val="both"/>
        <w:rPr>
          <w:rFonts w:ascii="Times New Roman" w:eastAsia="SimSun" w:hAnsi="Times New Roman" w:cs="Times New Roman"/>
          <w:kern w:val="2"/>
          <w:sz w:val="24"/>
          <w:szCs w:val="24"/>
        </w:rPr>
      </w:pPr>
      <w:r>
        <w:rPr>
          <w:rFonts w:ascii="Times New Roman" w:eastAsia="SimSun" w:hAnsi="Times New Roman" w:cs="Times New Roman"/>
          <w:kern w:val="2"/>
          <w:sz w:val="24"/>
          <w:szCs w:val="24"/>
        </w:rPr>
        <w:t xml:space="preserve">W przypadku gdy nie zostaną wykonane wszystkie prace określone w </w:t>
      </w:r>
      <w:r w:rsidR="009C5E21">
        <w:rPr>
          <w:rFonts w:ascii="Times New Roman" w:eastAsia="SimSun" w:hAnsi="Times New Roman" w:cs="Times New Roman"/>
          <w:kern w:val="2"/>
          <w:sz w:val="24"/>
          <w:szCs w:val="24"/>
        </w:rPr>
        <w:t xml:space="preserve">zapytaniu ofertowym </w:t>
      </w:r>
      <w:r>
        <w:rPr>
          <w:rFonts w:ascii="Times New Roman" w:eastAsia="SimSun" w:hAnsi="Times New Roman" w:cs="Times New Roman"/>
          <w:kern w:val="2"/>
          <w:sz w:val="24"/>
          <w:szCs w:val="24"/>
        </w:rPr>
        <w:t>to wykonawcy przysługuje wynagrodzenie pomniejszone o niewykonany zakres prac</w:t>
      </w:r>
      <w:r w:rsidR="006F1B50">
        <w:rPr>
          <w:rFonts w:ascii="Times New Roman" w:eastAsia="SimSun" w:hAnsi="Times New Roman" w:cs="Times New Roman"/>
          <w:kern w:val="2"/>
          <w:sz w:val="24"/>
          <w:szCs w:val="24"/>
        </w:rPr>
        <w:t xml:space="preserve">. </w:t>
      </w:r>
    </w:p>
    <w:p w14:paraId="07D60670" w14:textId="77777777" w:rsidR="00812140" w:rsidRPr="00EE3912" w:rsidRDefault="00C83792" w:rsidP="00C74489">
      <w:pPr>
        <w:numPr>
          <w:ilvl w:val="0"/>
          <w:numId w:val="24"/>
        </w:numPr>
        <w:spacing w:after="0"/>
        <w:ind w:left="284" w:right="-2" w:hanging="284"/>
        <w:jc w:val="both"/>
        <w:outlineLvl w:val="0"/>
        <w:rPr>
          <w:rFonts w:ascii="Times New Roman" w:eastAsia="SimSun" w:hAnsi="Times New Roman" w:cs="Times New Roman"/>
          <w:kern w:val="1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1"/>
          <w:sz w:val="24"/>
          <w:szCs w:val="24"/>
        </w:rPr>
        <w:t>Przyjęta stawka VAT do ustalenia wynagrodzenia ustalona została w oparciu o przepisy ustawy o podatku VAT od towarów i usług obowiązujące w dniu złożenia oferty.</w:t>
      </w:r>
    </w:p>
    <w:p w14:paraId="38C19BED" w14:textId="3920D4B1" w:rsidR="00812140" w:rsidRPr="00EE3912" w:rsidRDefault="00C83792" w:rsidP="00C74489">
      <w:pPr>
        <w:numPr>
          <w:ilvl w:val="0"/>
          <w:numId w:val="24"/>
        </w:numPr>
        <w:spacing w:after="0"/>
        <w:ind w:left="284" w:right="-2" w:hanging="284"/>
        <w:jc w:val="both"/>
        <w:outlineLvl w:val="0"/>
        <w:rPr>
          <w:rFonts w:ascii="Times New Roman" w:eastAsia="SimSun" w:hAnsi="Times New Roman" w:cs="Times New Roman"/>
          <w:kern w:val="1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2"/>
          <w:sz w:val="24"/>
          <w:szCs w:val="24"/>
        </w:rPr>
        <w:t>Przy wystawianiu faktur</w:t>
      </w:r>
      <w:r w:rsidR="0091575B">
        <w:rPr>
          <w:rFonts w:ascii="Times New Roman" w:eastAsia="SimSun" w:hAnsi="Times New Roman" w:cs="Times New Roman"/>
          <w:kern w:val="2"/>
          <w:sz w:val="24"/>
          <w:szCs w:val="24"/>
        </w:rPr>
        <w:t>y</w:t>
      </w:r>
      <w:r w:rsidRPr="00EE3912">
        <w:rPr>
          <w:rFonts w:ascii="Times New Roman" w:eastAsia="SimSun" w:hAnsi="Times New Roman" w:cs="Times New Roman"/>
          <w:kern w:val="2"/>
          <w:sz w:val="24"/>
          <w:szCs w:val="24"/>
        </w:rPr>
        <w:t>, zostanie zastosowana stawka podatku od towarów i usług obowiązująca w dniu jej wystawienia (w dniu powstania obowiązku podatkowego).</w:t>
      </w:r>
    </w:p>
    <w:p w14:paraId="7687B780" w14:textId="77777777" w:rsidR="00013036" w:rsidRPr="00EE3912" w:rsidRDefault="00C83792" w:rsidP="00C74489">
      <w:pPr>
        <w:numPr>
          <w:ilvl w:val="0"/>
          <w:numId w:val="24"/>
        </w:numPr>
        <w:spacing w:after="0"/>
        <w:ind w:left="284" w:right="-2" w:hanging="284"/>
        <w:jc w:val="both"/>
        <w:outlineLvl w:val="0"/>
        <w:rPr>
          <w:rFonts w:ascii="Times New Roman" w:eastAsia="SimSun" w:hAnsi="Times New Roman" w:cs="Times New Roman"/>
          <w:kern w:val="1"/>
          <w:sz w:val="24"/>
          <w:szCs w:val="24"/>
        </w:rPr>
      </w:pPr>
      <w:r w:rsidRPr="00EE3912">
        <w:rPr>
          <w:rFonts w:ascii="Times New Roman" w:eastAsia="SimSun" w:hAnsi="Times New Roman" w:cs="Times New Roman"/>
          <w:sz w:val="24"/>
          <w:szCs w:val="24"/>
        </w:rPr>
        <w:lastRenderedPageBreak/>
        <w:t>Wykonawca nie może dokonać przelewu przysługującej mu wierzytelności od Zamawiającego</w:t>
      </w:r>
      <w:r w:rsidR="00D36495" w:rsidRPr="00EE3912">
        <w:rPr>
          <w:rFonts w:ascii="Times New Roman" w:eastAsia="SimSun" w:hAnsi="Times New Roman" w:cs="Times New Roman"/>
          <w:sz w:val="24"/>
          <w:szCs w:val="24"/>
        </w:rPr>
        <w:t xml:space="preserve"> ani zbycia </w:t>
      </w:r>
      <w:r w:rsidR="00B228E3" w:rsidRPr="00EE3912">
        <w:rPr>
          <w:rFonts w:ascii="Times New Roman" w:eastAsia="SimSun" w:hAnsi="Times New Roman" w:cs="Times New Roman"/>
          <w:sz w:val="24"/>
          <w:szCs w:val="24"/>
        </w:rPr>
        <w:t>lub obciążenia tej wierzytelności.</w:t>
      </w:r>
    </w:p>
    <w:p w14:paraId="04E0D7F9" w14:textId="4C41A03D" w:rsidR="00013036" w:rsidRPr="00C80663" w:rsidRDefault="00A337ED" w:rsidP="00C80663">
      <w:pPr>
        <w:numPr>
          <w:ilvl w:val="0"/>
          <w:numId w:val="24"/>
        </w:numPr>
        <w:spacing w:after="0"/>
        <w:ind w:left="284" w:right="-2" w:hanging="284"/>
        <w:jc w:val="both"/>
        <w:outlineLvl w:val="0"/>
        <w:rPr>
          <w:rFonts w:ascii="Times New Roman" w:eastAsia="SimSun" w:hAnsi="Times New Roman" w:cs="Times New Roman"/>
          <w:kern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Wynagrodzenie</w:t>
      </w:r>
      <w:r w:rsidR="006F161F" w:rsidRPr="00EE3912">
        <w:rPr>
          <w:rFonts w:ascii="Times New Roman" w:hAnsi="Times New Roman" w:cs="Times New Roman"/>
          <w:sz w:val="24"/>
          <w:szCs w:val="24"/>
        </w:rPr>
        <w:t xml:space="preserve"> Wykonawcy</w:t>
      </w:r>
      <w:r>
        <w:rPr>
          <w:rFonts w:ascii="Times New Roman" w:hAnsi="Times New Roman" w:cs="Times New Roman"/>
          <w:sz w:val="24"/>
          <w:szCs w:val="24"/>
        </w:rPr>
        <w:t xml:space="preserve"> zostanie wypłacone</w:t>
      </w:r>
      <w:r w:rsidR="006F161F" w:rsidRPr="00EE3912">
        <w:rPr>
          <w:rFonts w:ascii="Times New Roman" w:hAnsi="Times New Roman" w:cs="Times New Roman"/>
          <w:sz w:val="24"/>
          <w:szCs w:val="24"/>
        </w:rPr>
        <w:t xml:space="preserve"> na </w:t>
      </w:r>
      <w:r w:rsidR="006F161F" w:rsidRPr="002D6F5B">
        <w:rPr>
          <w:rFonts w:ascii="Times New Roman" w:hAnsi="Times New Roman" w:cs="Times New Roman"/>
          <w:sz w:val="24"/>
          <w:szCs w:val="24"/>
        </w:rPr>
        <w:t>podstawie faktury</w:t>
      </w:r>
      <w:r w:rsidR="006F161F" w:rsidRPr="00B67964">
        <w:rPr>
          <w:rFonts w:ascii="Times New Roman" w:hAnsi="Times New Roman" w:cs="Times New Roman"/>
          <w:sz w:val="24"/>
          <w:szCs w:val="24"/>
        </w:rPr>
        <w:t>,</w:t>
      </w:r>
      <w:r w:rsidR="006F161F" w:rsidRPr="002D6F5B">
        <w:rPr>
          <w:rFonts w:ascii="Times New Roman" w:hAnsi="Times New Roman" w:cs="Times New Roman"/>
          <w:sz w:val="24"/>
          <w:szCs w:val="24"/>
        </w:rPr>
        <w:t xml:space="preserve"> po wykonaniu całości </w:t>
      </w:r>
      <w:r w:rsidR="006F6F6F" w:rsidRPr="002D6F5B">
        <w:rPr>
          <w:rFonts w:ascii="Times New Roman" w:hAnsi="Times New Roman" w:cs="Times New Roman"/>
          <w:sz w:val="24"/>
          <w:szCs w:val="24"/>
        </w:rPr>
        <w:t>przedmiotu umowy</w:t>
      </w:r>
      <w:r w:rsidR="006F161F" w:rsidRPr="002D6F5B">
        <w:rPr>
          <w:rFonts w:ascii="Times New Roman" w:hAnsi="Times New Roman" w:cs="Times New Roman"/>
          <w:sz w:val="24"/>
          <w:szCs w:val="24"/>
        </w:rPr>
        <w:t>.</w:t>
      </w:r>
      <w:r w:rsidR="004E2297" w:rsidRPr="002D6F5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83792" w:rsidRPr="00C80663">
        <w:rPr>
          <w:rFonts w:ascii="Times New Roman" w:hAnsi="Times New Roman" w:cs="Times New Roman"/>
          <w:sz w:val="24"/>
          <w:szCs w:val="24"/>
        </w:rPr>
        <w:t xml:space="preserve">Podstawą do wystawienia faktury będzie podpisany protokół odbioru. </w:t>
      </w:r>
    </w:p>
    <w:p w14:paraId="3696B507" w14:textId="7AD13A3F" w:rsidR="00E346E4" w:rsidRPr="00C74489" w:rsidRDefault="00E346E4" w:rsidP="00C74489">
      <w:pPr>
        <w:numPr>
          <w:ilvl w:val="0"/>
          <w:numId w:val="24"/>
        </w:numPr>
        <w:spacing w:after="0"/>
        <w:ind w:left="284" w:right="-2" w:hanging="284"/>
        <w:jc w:val="both"/>
        <w:outlineLvl w:val="0"/>
        <w:rPr>
          <w:rFonts w:ascii="Times New Roman" w:eastAsia="SimSun" w:hAnsi="Times New Roman" w:cs="Times New Roman"/>
          <w:kern w:val="1"/>
          <w:sz w:val="24"/>
          <w:szCs w:val="24"/>
        </w:rPr>
      </w:pPr>
      <w:r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Termin płatności </w:t>
      </w:r>
      <w:r w:rsidRPr="00C74489">
        <w:rPr>
          <w:rFonts w:ascii="Times New Roman" w:hAnsi="Times New Roman" w:cs="Times New Roman"/>
          <w:sz w:val="24"/>
          <w:szCs w:val="24"/>
        </w:rPr>
        <w:t>faktury</w:t>
      </w:r>
      <w:r w:rsidR="00B27184" w:rsidRPr="00C74489">
        <w:rPr>
          <w:rFonts w:ascii="Times New Roman" w:hAnsi="Times New Roman" w:cs="Times New Roman"/>
          <w:sz w:val="24"/>
          <w:szCs w:val="24"/>
        </w:rPr>
        <w:t xml:space="preserve"> </w:t>
      </w:r>
      <w:r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wynosi do </w:t>
      </w:r>
      <w:r w:rsidR="00986681">
        <w:rPr>
          <w:rFonts w:ascii="Times New Roman" w:hAnsi="Times New Roman" w:cs="Times New Roman"/>
          <w:sz w:val="24"/>
          <w:szCs w:val="24"/>
          <w:lang w:eastAsia="pl-PL"/>
        </w:rPr>
        <w:t>30</w:t>
      </w:r>
      <w:r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 dni licząc od daty otrzymania przez Zamawiającego  faktury</w:t>
      </w:r>
      <w:r w:rsidR="00B27184"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wraz z podpisanym protokołem odbioru przedmiotu umowy </w:t>
      </w:r>
    </w:p>
    <w:p w14:paraId="79A5CD25" w14:textId="5BB269BC" w:rsidR="0091575B" w:rsidRPr="008B2CD4" w:rsidRDefault="0091575B" w:rsidP="008B2CD4">
      <w:pPr>
        <w:pStyle w:val="Akapitzlist"/>
        <w:numPr>
          <w:ilvl w:val="0"/>
          <w:numId w:val="24"/>
        </w:numPr>
        <w:ind w:right="-2"/>
        <w:jc w:val="both"/>
        <w:outlineLvl w:val="0"/>
        <w:rPr>
          <w:rFonts w:eastAsia="SimSun"/>
          <w:kern w:val="1"/>
        </w:rPr>
      </w:pPr>
      <w:r w:rsidRPr="008B2CD4">
        <w:rPr>
          <w:rFonts w:eastAsia="SimSun"/>
          <w:kern w:val="1"/>
        </w:rPr>
        <w:t>Faktura będzie płatna przelewem przez Zamawiającego na konto Wykonawcy nr</w:t>
      </w:r>
      <w:r w:rsidRPr="008B2CD4">
        <w:t xml:space="preserve">…………………………………………….. </w:t>
      </w:r>
      <w:r w:rsidRPr="008B2CD4">
        <w:rPr>
          <w:rFonts w:eastAsia="SimSun"/>
          <w:kern w:val="1"/>
        </w:rPr>
        <w:t>Zmiana numeru konta wymaga zmiany umowy.</w:t>
      </w:r>
    </w:p>
    <w:p w14:paraId="19DE5EA7" w14:textId="44CF879C" w:rsidR="00C80663" w:rsidRPr="00D55105" w:rsidRDefault="00C80663" w:rsidP="00D55105">
      <w:pPr>
        <w:pStyle w:val="Akapitzlist"/>
        <w:numPr>
          <w:ilvl w:val="0"/>
          <w:numId w:val="24"/>
        </w:numPr>
        <w:ind w:right="-2"/>
        <w:jc w:val="both"/>
        <w:outlineLvl w:val="0"/>
        <w:rPr>
          <w:rFonts w:eastAsia="SimSun"/>
          <w:kern w:val="1"/>
          <w:sz w:val="28"/>
          <w:szCs w:val="28"/>
        </w:rPr>
      </w:pPr>
      <w:r w:rsidRPr="00D55105">
        <w:rPr>
          <w:rFonts w:eastAsia="SimSun"/>
          <w:kern w:val="1"/>
        </w:rPr>
        <w:t>Faktur</w:t>
      </w:r>
      <w:r w:rsidR="008C7E5B" w:rsidRPr="00D55105">
        <w:rPr>
          <w:rFonts w:eastAsia="SimSun"/>
          <w:kern w:val="1"/>
        </w:rPr>
        <w:t xml:space="preserve">a ma zawierać numer i datę </w:t>
      </w:r>
      <w:r w:rsidRPr="00D55105">
        <w:rPr>
          <w:rFonts w:eastAsia="SimSun"/>
          <w:kern w:val="1"/>
        </w:rPr>
        <w:t>zawarcia umowy</w:t>
      </w:r>
      <w:r w:rsidR="008C7E5B" w:rsidRPr="00D55105">
        <w:rPr>
          <w:rFonts w:eastAsia="SimSun"/>
          <w:kern w:val="1"/>
        </w:rPr>
        <w:t xml:space="preserve"> wiążącej strony.</w:t>
      </w:r>
    </w:p>
    <w:p w14:paraId="0D476480" w14:textId="65902061" w:rsidR="00E50DC2" w:rsidRPr="00D55105" w:rsidRDefault="00E50DC2" w:rsidP="00D55105">
      <w:pPr>
        <w:pStyle w:val="Akapitzlist"/>
        <w:numPr>
          <w:ilvl w:val="0"/>
          <w:numId w:val="24"/>
        </w:numPr>
        <w:ind w:right="-2"/>
        <w:jc w:val="both"/>
        <w:outlineLvl w:val="0"/>
        <w:rPr>
          <w:rFonts w:eastAsia="SimSun"/>
          <w:kern w:val="1"/>
        </w:rPr>
      </w:pPr>
      <w:r w:rsidRPr="00D55105">
        <w:t>W przypadku</w:t>
      </w:r>
      <w:r w:rsidR="00D64E81">
        <w:t>,</w:t>
      </w:r>
      <w:r w:rsidRPr="00D55105">
        <w:t xml:space="preserve"> gdy Wykonawca wystawia faktur</w:t>
      </w:r>
      <w:r w:rsidR="00C74489" w:rsidRPr="00D55105">
        <w:t>ę</w:t>
      </w:r>
      <w:r w:rsidRPr="00D55105">
        <w:t xml:space="preserve"> vat poza Krajowym Systemem e-Faktur, faktur</w:t>
      </w:r>
      <w:r w:rsidR="00C74489" w:rsidRPr="00D55105">
        <w:t>a</w:t>
      </w:r>
      <w:r w:rsidRPr="00D55105">
        <w:t xml:space="preserve"> winn</w:t>
      </w:r>
      <w:r w:rsidR="00C74489" w:rsidRPr="00D55105">
        <w:t>a</w:t>
      </w:r>
      <w:r w:rsidRPr="00D55105">
        <w:t xml:space="preserve"> zawierać następujące dane nabywcy i odbiorcy: </w:t>
      </w:r>
    </w:p>
    <w:p w14:paraId="06E74737" w14:textId="77777777" w:rsidR="00E50DC2" w:rsidRPr="00E50DC2" w:rsidRDefault="00E50DC2" w:rsidP="00C74489">
      <w:pPr>
        <w:numPr>
          <w:ilvl w:val="1"/>
          <w:numId w:val="3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50DC2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Nabywca  –  </w:t>
      </w:r>
      <w:r w:rsidRPr="00E50DC2">
        <w:rPr>
          <w:rFonts w:ascii="Times New Roman" w:hAnsi="Times New Roman" w:cs="Times New Roman"/>
          <w:b/>
          <w:sz w:val="24"/>
          <w:szCs w:val="24"/>
          <w:lang w:eastAsia="pl-PL"/>
        </w:rPr>
        <w:t>Gmina  Miasto  Rzeszów,  ul. Rynek 1,  35-064 Rzeszów,  NIP 8130008613</w:t>
      </w:r>
      <w:r w:rsidRPr="00E50DC2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71A3ABBF" w14:textId="77777777" w:rsidR="00E50DC2" w:rsidRPr="00E50DC2" w:rsidRDefault="00E50DC2" w:rsidP="00C74489">
      <w:pPr>
        <w:numPr>
          <w:ilvl w:val="1"/>
          <w:numId w:val="3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50DC2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Odbiorca i płatnik  –  </w:t>
      </w:r>
      <w:r w:rsidRPr="00E50DC2">
        <w:rPr>
          <w:rFonts w:ascii="Times New Roman" w:hAnsi="Times New Roman" w:cs="Times New Roman"/>
          <w:b/>
          <w:sz w:val="24"/>
          <w:szCs w:val="24"/>
          <w:lang w:eastAsia="pl-PL"/>
        </w:rPr>
        <w:t>Zarząd  Zieleni  Miejskiej  w  Rzeszowie,  Plac  Ofiar  Getta  6,  35-002 Rzeszów.</w:t>
      </w:r>
    </w:p>
    <w:p w14:paraId="6BD5C2EA" w14:textId="65370C84" w:rsidR="00C74489" w:rsidRPr="00C74489" w:rsidRDefault="00C74489" w:rsidP="00C74489">
      <w:pPr>
        <w:numPr>
          <w:ilvl w:val="0"/>
          <w:numId w:val="24"/>
        </w:numPr>
        <w:spacing w:after="0"/>
        <w:ind w:right="-2"/>
        <w:jc w:val="both"/>
        <w:outlineLvl w:val="0"/>
        <w:rPr>
          <w:rFonts w:ascii="Times New Roman" w:eastAsia="SimSun" w:hAnsi="Times New Roman" w:cs="Times New Roman"/>
          <w:kern w:val="1"/>
          <w:sz w:val="24"/>
          <w:szCs w:val="24"/>
        </w:rPr>
      </w:pPr>
      <w:r w:rsidRPr="00C74489">
        <w:rPr>
          <w:rFonts w:ascii="Times New Roman" w:hAnsi="Times New Roman" w:cs="Times New Roman"/>
          <w:sz w:val="24"/>
          <w:szCs w:val="24"/>
          <w:lang w:eastAsia="pl-PL"/>
        </w:rPr>
        <w:t>W przypadku</w:t>
      </w:r>
      <w:r w:rsidR="00D64E81">
        <w:rPr>
          <w:rFonts w:ascii="Times New Roman" w:hAnsi="Times New Roman" w:cs="Times New Roman"/>
          <w:sz w:val="24"/>
          <w:szCs w:val="24"/>
          <w:lang w:eastAsia="pl-PL"/>
        </w:rPr>
        <w:t>,</w:t>
      </w:r>
      <w:r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 gdy Wykonawca zobowiązany jest do wystawiania faktury vat przy użyciu Krajowego Systemu e-Faktur: </w:t>
      </w:r>
    </w:p>
    <w:p w14:paraId="02A38299" w14:textId="49EFE595" w:rsidR="00C74489" w:rsidRPr="00C74489" w:rsidRDefault="00C74489" w:rsidP="00C74489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74489">
        <w:rPr>
          <w:rFonts w:ascii="Times New Roman" w:hAnsi="Times New Roman" w:cs="Times New Roman"/>
          <w:sz w:val="24"/>
          <w:szCs w:val="24"/>
          <w:lang w:eastAsia="pl-PL"/>
        </w:rPr>
        <w:t>faktura winna zawierać:</w:t>
      </w:r>
    </w:p>
    <w:p w14:paraId="55D5D729" w14:textId="77777777" w:rsidR="00C74489" w:rsidRPr="00C74489" w:rsidRDefault="00C74489" w:rsidP="00C74489">
      <w:pPr>
        <w:numPr>
          <w:ilvl w:val="2"/>
          <w:numId w:val="38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744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Nabywca – Podmiot2</w:t>
      </w:r>
      <w:r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 wg struktury dla faktur vat ustrukturyzowanych w KSeF:</w:t>
      </w:r>
    </w:p>
    <w:p w14:paraId="07AC26DA" w14:textId="77777777" w:rsidR="00C74489" w:rsidRPr="00C74489" w:rsidRDefault="00C74489" w:rsidP="00C74489">
      <w:pPr>
        <w:autoSpaceDE w:val="0"/>
        <w:adjustRightInd w:val="0"/>
        <w:spacing w:after="0"/>
        <w:ind w:left="144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74489">
        <w:rPr>
          <w:rFonts w:ascii="Times New Roman" w:hAnsi="Times New Roman" w:cs="Times New Roman"/>
          <w:sz w:val="24"/>
          <w:szCs w:val="24"/>
          <w:lang w:eastAsia="pl-PL"/>
        </w:rPr>
        <w:t>Gmina Miasto Rzeszów</w:t>
      </w:r>
    </w:p>
    <w:p w14:paraId="725B3356" w14:textId="77777777" w:rsidR="00C74489" w:rsidRPr="00C74489" w:rsidRDefault="00C74489" w:rsidP="00C74489">
      <w:pPr>
        <w:autoSpaceDE w:val="0"/>
        <w:adjustRightInd w:val="0"/>
        <w:spacing w:after="0"/>
        <w:ind w:left="144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74489">
        <w:rPr>
          <w:rFonts w:ascii="Times New Roman" w:hAnsi="Times New Roman" w:cs="Times New Roman"/>
          <w:sz w:val="24"/>
          <w:szCs w:val="24"/>
          <w:lang w:eastAsia="pl-PL"/>
        </w:rPr>
        <w:t>ul. Rynek 1</w:t>
      </w:r>
    </w:p>
    <w:p w14:paraId="2FCD68A6" w14:textId="77777777" w:rsidR="00C74489" w:rsidRPr="00C74489" w:rsidRDefault="00C74489" w:rsidP="00C74489">
      <w:pPr>
        <w:autoSpaceDE w:val="0"/>
        <w:autoSpaceDN w:val="0"/>
        <w:adjustRightInd w:val="0"/>
        <w:spacing w:after="0"/>
        <w:ind w:left="141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35-064 Rzeszów </w:t>
      </w:r>
    </w:p>
    <w:p w14:paraId="76346C43" w14:textId="0BE817A5" w:rsidR="00C74489" w:rsidRPr="00C74489" w:rsidRDefault="00C74489" w:rsidP="00C74489">
      <w:pPr>
        <w:autoSpaceDE w:val="0"/>
        <w:autoSpaceDN w:val="0"/>
        <w:adjustRightInd w:val="0"/>
        <w:spacing w:after="0"/>
        <w:ind w:left="141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74489">
        <w:rPr>
          <w:rFonts w:ascii="Times New Roman" w:hAnsi="Times New Roman" w:cs="Times New Roman"/>
          <w:sz w:val="24"/>
          <w:szCs w:val="24"/>
          <w:lang w:eastAsia="pl-PL"/>
        </w:rPr>
        <w:t>NIP: 813 000 86 13</w:t>
      </w:r>
      <w:r w:rsidR="00D64E81">
        <w:rPr>
          <w:rFonts w:ascii="Times New Roman" w:hAnsi="Times New Roman" w:cs="Times New Roman"/>
          <w:sz w:val="24"/>
          <w:szCs w:val="24"/>
          <w:lang w:eastAsia="pl-PL"/>
        </w:rPr>
        <w:t>,</w:t>
      </w:r>
      <w:r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14:paraId="542A3CE0" w14:textId="77777777" w:rsidR="00C74489" w:rsidRPr="00C74489" w:rsidRDefault="00C74489" w:rsidP="00C74489">
      <w:pPr>
        <w:numPr>
          <w:ilvl w:val="2"/>
          <w:numId w:val="38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744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Odbiorca – Podmiot3</w:t>
      </w:r>
      <w:r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 wg struktury dla faktur vat ustrukturyzowanych w KSeF:</w:t>
      </w:r>
    </w:p>
    <w:p w14:paraId="736E44FF" w14:textId="77777777" w:rsidR="00C74489" w:rsidRPr="00C74489" w:rsidRDefault="00C74489" w:rsidP="00C74489">
      <w:pPr>
        <w:autoSpaceDE w:val="0"/>
        <w:autoSpaceDN w:val="0"/>
        <w:adjustRightInd w:val="0"/>
        <w:spacing w:after="0"/>
        <w:ind w:left="141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74489">
        <w:rPr>
          <w:rFonts w:ascii="Times New Roman" w:hAnsi="Times New Roman" w:cs="Times New Roman"/>
          <w:sz w:val="24"/>
          <w:szCs w:val="24"/>
          <w:lang w:eastAsia="pl-PL"/>
        </w:rPr>
        <w:t>Nazwa: Zarząd Zieleni Miejskiej w Rzeszowie</w:t>
      </w:r>
    </w:p>
    <w:p w14:paraId="6859F2DB" w14:textId="77777777" w:rsidR="00C74489" w:rsidRPr="00C74489" w:rsidRDefault="00C74489" w:rsidP="00C74489">
      <w:pPr>
        <w:autoSpaceDE w:val="0"/>
        <w:autoSpaceDN w:val="0"/>
        <w:adjustRightInd w:val="0"/>
        <w:spacing w:after="0"/>
        <w:ind w:left="141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74489">
        <w:rPr>
          <w:rFonts w:ascii="Times New Roman" w:hAnsi="Times New Roman" w:cs="Times New Roman"/>
          <w:sz w:val="24"/>
          <w:szCs w:val="24"/>
          <w:lang w:eastAsia="pl-PL"/>
        </w:rPr>
        <w:t>Adres: Plac Ofiar Getta 6, 35-002 Rzeszów</w:t>
      </w:r>
    </w:p>
    <w:p w14:paraId="5DC69E16" w14:textId="77777777" w:rsidR="00C74489" w:rsidRPr="00C74489" w:rsidRDefault="00C74489" w:rsidP="00C74489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74489">
        <w:rPr>
          <w:rFonts w:ascii="Times New Roman" w:hAnsi="Times New Roman" w:cs="Times New Roman"/>
          <w:sz w:val="24"/>
          <w:szCs w:val="24"/>
          <w:lang w:eastAsia="pl-PL"/>
        </w:rPr>
        <w:t>Identyfikator: 8133621248</w:t>
      </w:r>
    </w:p>
    <w:p w14:paraId="27ABACBA" w14:textId="61DFD9CC" w:rsidR="00C74489" w:rsidRPr="00C74489" w:rsidRDefault="00C74489" w:rsidP="00C74489">
      <w:pPr>
        <w:autoSpaceDE w:val="0"/>
        <w:autoSpaceDN w:val="0"/>
        <w:adjustRightInd w:val="0"/>
        <w:spacing w:after="0"/>
        <w:ind w:left="141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74489">
        <w:rPr>
          <w:rFonts w:ascii="Times New Roman" w:hAnsi="Times New Roman" w:cs="Times New Roman"/>
          <w:sz w:val="24"/>
          <w:szCs w:val="24"/>
          <w:lang w:eastAsia="pl-PL"/>
        </w:rPr>
        <w:t>Rola: Jednostka samorządu terytorialnego – odbiorca</w:t>
      </w:r>
      <w:r w:rsidR="00D64E81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000E2348" w14:textId="7424DE84" w:rsidR="00C74489" w:rsidRPr="00C74489" w:rsidRDefault="00D64E81" w:rsidP="00C74489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>t</w:t>
      </w:r>
      <w:r w:rsidR="00C74489" w:rsidRPr="00C74489">
        <w:rPr>
          <w:rFonts w:ascii="Times New Roman" w:hAnsi="Times New Roman" w:cs="Times New Roman"/>
          <w:bCs/>
          <w:sz w:val="24"/>
          <w:szCs w:val="24"/>
          <w:lang w:eastAsia="pl-PL"/>
        </w:rPr>
        <w:t>ermin powstania zobowiązania</w:t>
      </w:r>
      <w:r w:rsidR="00C74489"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 dla faktur</w:t>
      </w:r>
      <w:r w:rsidR="00C74489">
        <w:rPr>
          <w:rFonts w:ascii="Times New Roman" w:hAnsi="Times New Roman" w:cs="Times New Roman"/>
          <w:sz w:val="24"/>
          <w:szCs w:val="24"/>
          <w:lang w:eastAsia="pl-PL"/>
        </w:rPr>
        <w:t>y</w:t>
      </w:r>
      <w:r w:rsidR="00C74489"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 vat ustrukturyzowanych w KSeF:</w:t>
      </w:r>
    </w:p>
    <w:p w14:paraId="396C2E1D" w14:textId="034558D1" w:rsidR="00C74489" w:rsidRPr="00C74489" w:rsidRDefault="00D64E81" w:rsidP="00C74489">
      <w:pPr>
        <w:numPr>
          <w:ilvl w:val="2"/>
          <w:numId w:val="3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s</w:t>
      </w:r>
      <w:r w:rsidR="00C74489" w:rsidRPr="00C74489">
        <w:rPr>
          <w:rFonts w:ascii="Times New Roman" w:hAnsi="Times New Roman" w:cs="Times New Roman"/>
          <w:sz w:val="24"/>
          <w:szCs w:val="24"/>
          <w:lang w:eastAsia="pl-PL"/>
        </w:rPr>
        <w:t>trony uznają fakturę za otrzymaną w dniu nadania jej numeru identyfikującego w KSeF pod warunkiem, że faktura posiada prawidłowo wypełnione dane dla części „Podmiot3”</w:t>
      </w:r>
      <w:r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0631E7C8" w14:textId="6FBAB926" w:rsidR="00C74489" w:rsidRPr="00C74489" w:rsidRDefault="00D64E81" w:rsidP="00C74489">
      <w:pPr>
        <w:numPr>
          <w:ilvl w:val="2"/>
          <w:numId w:val="3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w</w:t>
      </w:r>
      <w:r w:rsidR="00C74489"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 przypadku braku prawidłowych danych dla części „Podmiot3”, nie uznaje się faktury za otrzymaną i data nadania jej numeru identyfikującego w KSeF nie powoduje biegu terminu płatności</w:t>
      </w:r>
      <w:r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43958B38" w14:textId="2D2D3AD4" w:rsidR="00C74489" w:rsidRPr="00C74489" w:rsidRDefault="00D64E81" w:rsidP="00C74489">
      <w:pPr>
        <w:numPr>
          <w:ilvl w:val="2"/>
          <w:numId w:val="3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f</w:t>
      </w:r>
      <w:r w:rsidR="00C74489" w:rsidRPr="00C74489">
        <w:rPr>
          <w:rFonts w:ascii="Times New Roman" w:hAnsi="Times New Roman" w:cs="Times New Roman"/>
          <w:sz w:val="24"/>
          <w:szCs w:val="24"/>
          <w:lang w:eastAsia="pl-PL"/>
        </w:rPr>
        <w:t>aktura bez prawidłowych danych dla części „Podmiot3” wymaga wystawienia faktury korygującej</w:t>
      </w:r>
      <w:r>
        <w:rPr>
          <w:rFonts w:ascii="Times New Roman" w:hAnsi="Times New Roman" w:cs="Times New Roman"/>
          <w:sz w:val="24"/>
          <w:szCs w:val="24"/>
          <w:lang w:eastAsia="pl-PL"/>
        </w:rPr>
        <w:t>; f</w:t>
      </w:r>
      <w:r w:rsidR="00C74489" w:rsidRPr="00C74489">
        <w:rPr>
          <w:rFonts w:ascii="Times New Roman" w:hAnsi="Times New Roman" w:cs="Times New Roman"/>
          <w:sz w:val="24"/>
          <w:szCs w:val="24"/>
          <w:lang w:eastAsia="pl-PL"/>
        </w:rPr>
        <w:t>aktura korygująca z prawidłowymi danymi dla części „Podmiot3” stanowi podstawę ustalenia terminu płatności</w:t>
      </w:r>
      <w:r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5B0AB996" w14:textId="78B254BD" w:rsidR="00C74489" w:rsidRPr="00C74489" w:rsidRDefault="00D64E81" w:rsidP="00C74489">
      <w:pPr>
        <w:numPr>
          <w:ilvl w:val="2"/>
          <w:numId w:val="3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w</w:t>
      </w:r>
      <w:r w:rsidR="00C74489"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 przypadku wystąpienia awarii, niedostępności KSeF już po wysłaniu faktury do KSeF i nadaniu jej numeru KSeF, termin płatności faktury ulega wydłużeniu o czas awarii/ niedostępności KSeF</w:t>
      </w:r>
      <w:r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457E8BF4" w14:textId="34F15C30" w:rsidR="00C74489" w:rsidRPr="00C74489" w:rsidRDefault="00D64E81" w:rsidP="00C74489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000000"/>
          <w:spacing w:val="8"/>
          <w:sz w:val="24"/>
          <w:szCs w:val="24"/>
          <w:lang w:eastAsia="pl-PL"/>
        </w:rPr>
        <w:t>p</w:t>
      </w:r>
      <w:r w:rsidR="00C74489" w:rsidRPr="00C74489">
        <w:rPr>
          <w:rFonts w:ascii="Times New Roman" w:hAnsi="Times New Roman" w:cs="Times New Roman"/>
          <w:bCs/>
          <w:color w:val="000000"/>
          <w:spacing w:val="8"/>
          <w:sz w:val="24"/>
          <w:szCs w:val="24"/>
          <w:lang w:eastAsia="pl-PL"/>
        </w:rPr>
        <w:t>rzekazanie faktury vat ustrukturyzowanej poza KSeF w szczególnych przypadkach – „awaryjnych”:</w:t>
      </w:r>
    </w:p>
    <w:p w14:paraId="22CBEF07" w14:textId="02BEDB28" w:rsidR="00C74489" w:rsidRPr="00C74489" w:rsidRDefault="00D64E81" w:rsidP="00C74489">
      <w:pPr>
        <w:numPr>
          <w:ilvl w:val="2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w</w:t>
      </w:r>
      <w:r w:rsidR="00C74489"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 okresie trwania awarii KSeF podatnik wystawia faktury w postaci elektronicznej </w:t>
      </w:r>
      <w:r w:rsidR="00C87E88">
        <w:rPr>
          <w:rFonts w:ascii="Times New Roman" w:hAnsi="Times New Roman" w:cs="Times New Roman"/>
          <w:sz w:val="24"/>
          <w:szCs w:val="24"/>
          <w:lang w:eastAsia="pl-PL"/>
        </w:rPr>
        <w:t>L</w:t>
      </w:r>
      <w:r w:rsidR="00C74489" w:rsidRPr="00C74489">
        <w:rPr>
          <w:rFonts w:ascii="Times New Roman" w:hAnsi="Times New Roman" w:cs="Times New Roman"/>
          <w:sz w:val="24"/>
          <w:szCs w:val="24"/>
          <w:lang w:eastAsia="pl-PL"/>
        </w:rPr>
        <w:t>zgodnie ze wzorem udostępnionym na podstawie art. 106gb ust. 8 ustawy o vat</w:t>
      </w:r>
      <w:r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049D9BCA" w14:textId="47F2AA97" w:rsidR="00C74489" w:rsidRPr="00C74489" w:rsidRDefault="00D64E81" w:rsidP="00C74489">
      <w:pPr>
        <w:numPr>
          <w:ilvl w:val="2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f</w:t>
      </w:r>
      <w:r w:rsidR="00C74489"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aktura elektroniczna, o której mowa w lit. a (powyżej) jest przekazywana na następujący adres email: </w:t>
      </w:r>
      <w:hyperlink r:id="rId8" w:history="1">
        <w:r w:rsidR="00C74489" w:rsidRPr="00C74489">
          <w:rPr>
            <w:rFonts w:ascii="Times New Roman" w:hAnsi="Times New Roman" w:cs="Times New Roman"/>
            <w:sz w:val="24"/>
            <w:szCs w:val="24"/>
            <w:lang w:eastAsia="pl-PL"/>
          </w:rPr>
          <w:t>sekretariat@zzm.erzeszow.pl</w:t>
        </w:r>
      </w:hyperlink>
      <w:r>
        <w:t>,</w:t>
      </w:r>
    </w:p>
    <w:p w14:paraId="2D6E495C" w14:textId="24BB5D73" w:rsidR="00C74489" w:rsidRPr="00C74489" w:rsidRDefault="00D64E81" w:rsidP="00C74489">
      <w:pPr>
        <w:numPr>
          <w:ilvl w:val="2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k</w:t>
      </w:r>
      <w:r w:rsidR="00C74489" w:rsidRPr="00C74489">
        <w:rPr>
          <w:rFonts w:ascii="Times New Roman" w:hAnsi="Times New Roman" w:cs="Times New Roman"/>
          <w:sz w:val="24"/>
          <w:szCs w:val="24"/>
          <w:lang w:eastAsia="pl-PL"/>
        </w:rPr>
        <w:t xml:space="preserve">ażda przesyłana w ten sposób faktura winna być zapisana w odrębnym pliku pdf z podaniem numeru faktury w nazwie pliku, a temat wiadomości e-mail winien zawierać </w:t>
      </w:r>
      <w:r w:rsidR="00C74489" w:rsidRPr="00C74489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numer przesyłanej faktury i numer umowy, tj. odpowiednio zapisy: „eFaktura nr: ..…. do umowy nr: …….”</w:t>
      </w:r>
      <w:r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7B011201" w14:textId="04385B2C" w:rsidR="00C74489" w:rsidRDefault="00D64E81" w:rsidP="00C74489">
      <w:pPr>
        <w:numPr>
          <w:ilvl w:val="2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d</w:t>
      </w:r>
      <w:r w:rsidR="00C74489" w:rsidRPr="00C74489">
        <w:rPr>
          <w:rFonts w:ascii="Times New Roman" w:hAnsi="Times New Roman" w:cs="Times New Roman"/>
          <w:sz w:val="24"/>
          <w:szCs w:val="24"/>
          <w:lang w:eastAsia="pl-PL"/>
        </w:rPr>
        <w:t>ata otrzymania faktury w trybie awaryjnym to: data jej faktycznego otrzymania przez nabywcę lub data przydzielenia numeru KSeF - jeżeli data faktycznego otrzymania faktury będzie późniejsza niż data przydzielenia numeru identyfikującego tę fakturę w</w:t>
      </w:r>
      <w:r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="00C74489" w:rsidRPr="00C74489">
        <w:rPr>
          <w:rFonts w:ascii="Times New Roman" w:hAnsi="Times New Roman" w:cs="Times New Roman"/>
          <w:sz w:val="24"/>
          <w:szCs w:val="24"/>
          <w:lang w:eastAsia="pl-PL"/>
        </w:rPr>
        <w:t>KSeF</w:t>
      </w:r>
      <w:r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3ED3696B" w14:textId="77777777" w:rsidR="00F61CC1" w:rsidRDefault="00F61CC1" w:rsidP="00F61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3EBAC65" w14:textId="77777777" w:rsidR="00487F3E" w:rsidRPr="00EE3912" w:rsidRDefault="00681355" w:rsidP="006F18DD">
      <w:pPr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 xml:space="preserve">§ </w:t>
      </w:r>
      <w:r w:rsidR="00F86411"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4</w:t>
      </w:r>
    </w:p>
    <w:p w14:paraId="7BB23086" w14:textId="7C257531" w:rsidR="00621A9F" w:rsidRPr="00EE3912" w:rsidRDefault="001E20DE" w:rsidP="000E64C0">
      <w:pPr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PRZEDSTAWICIELE ZAMAWIAJĄCEGO I WYKONAWCY</w:t>
      </w:r>
    </w:p>
    <w:p w14:paraId="2EB7CFD1" w14:textId="3157151C" w:rsidR="002E51C9" w:rsidRPr="002E51C9" w:rsidRDefault="002E51C9" w:rsidP="002E51C9">
      <w:pPr>
        <w:pStyle w:val="Akapitzlist"/>
        <w:numPr>
          <w:ilvl w:val="0"/>
          <w:numId w:val="46"/>
        </w:numPr>
        <w:spacing w:line="276" w:lineRule="auto"/>
        <w:ind w:left="426" w:hanging="426"/>
        <w:contextualSpacing/>
        <w:jc w:val="both"/>
        <w:rPr>
          <w:bCs/>
        </w:rPr>
      </w:pPr>
      <w:r w:rsidRPr="002E51C9">
        <w:rPr>
          <w:bCs/>
        </w:rPr>
        <w:t xml:space="preserve">Z ramienia Wykonawcy obowiązki kierownika </w:t>
      </w:r>
      <w:r w:rsidR="00D30597">
        <w:rPr>
          <w:bCs/>
        </w:rPr>
        <w:t xml:space="preserve">robót </w:t>
      </w:r>
      <w:r w:rsidRPr="002E51C9">
        <w:rPr>
          <w:bCs/>
        </w:rPr>
        <w:t>pełnić będzie: ……………………</w:t>
      </w:r>
    </w:p>
    <w:p w14:paraId="5CAC407E" w14:textId="77777777" w:rsidR="002E51C9" w:rsidRPr="002E51C9" w:rsidRDefault="002E51C9" w:rsidP="002E51C9">
      <w:pPr>
        <w:pStyle w:val="Akapitzlist"/>
        <w:widowControl w:val="0"/>
        <w:numPr>
          <w:ilvl w:val="0"/>
          <w:numId w:val="46"/>
        </w:numPr>
        <w:spacing w:line="276" w:lineRule="auto"/>
        <w:ind w:left="426" w:hanging="426"/>
        <w:contextualSpacing/>
        <w:jc w:val="both"/>
      </w:pPr>
      <w:r w:rsidRPr="002E51C9">
        <w:t>Obowiązki inspektora nadzoru pełnić będą: ……………………………………………….</w:t>
      </w:r>
    </w:p>
    <w:p w14:paraId="57330B1F" w14:textId="77777777" w:rsidR="002E51C9" w:rsidRPr="002E51C9" w:rsidRDefault="002E51C9" w:rsidP="002E51C9">
      <w:pPr>
        <w:pStyle w:val="Akapitzlist"/>
        <w:widowControl w:val="0"/>
        <w:numPr>
          <w:ilvl w:val="0"/>
          <w:numId w:val="46"/>
        </w:numPr>
        <w:spacing w:line="276" w:lineRule="auto"/>
        <w:ind w:left="426" w:hanging="426"/>
        <w:contextualSpacing/>
        <w:jc w:val="both"/>
      </w:pPr>
      <w:r w:rsidRPr="002E51C9">
        <w:rPr>
          <w:rFonts w:eastAsia="SimSun"/>
          <w:kern w:val="3"/>
        </w:rPr>
        <w:t>Osoby, o których mowa w ust. 1 i 2 działają w granicach umocowania określonego w ustawie Prawo Budowlane.</w:t>
      </w:r>
    </w:p>
    <w:p w14:paraId="5C3E8CEF" w14:textId="47E8A586" w:rsidR="002E51C9" w:rsidRPr="002E51C9" w:rsidRDefault="002E51C9" w:rsidP="002E51C9">
      <w:pPr>
        <w:pStyle w:val="Akapitzlist"/>
        <w:widowControl w:val="0"/>
        <w:numPr>
          <w:ilvl w:val="0"/>
          <w:numId w:val="46"/>
        </w:numPr>
        <w:spacing w:line="276" w:lineRule="auto"/>
        <w:ind w:left="426" w:hanging="426"/>
        <w:contextualSpacing/>
        <w:jc w:val="both"/>
      </w:pPr>
      <w:bookmarkStart w:id="2" w:name="_Hlk153890960"/>
      <w:r w:rsidRPr="002E51C9">
        <w:rPr>
          <w:rFonts w:eastAsia="SimSun"/>
          <w:kern w:val="3"/>
        </w:rPr>
        <w:t xml:space="preserve">Wykonawca jest zobowiązany przedłożyć Zamawiającemu propozycję zmiany osoby określonej w ust. 1 nie później niż 7 dni przed planowanym terminem zmiany. Wykonawca jest zobowiązany do wykazania Zamawiającemu, że osoba mająca pełnić funkcję kierownika </w:t>
      </w:r>
      <w:r w:rsidR="00D30597">
        <w:rPr>
          <w:rFonts w:eastAsia="SimSun"/>
          <w:kern w:val="3"/>
        </w:rPr>
        <w:t>robót</w:t>
      </w:r>
      <w:r w:rsidRPr="002E51C9">
        <w:rPr>
          <w:rFonts w:eastAsia="SimSun"/>
          <w:kern w:val="3"/>
        </w:rPr>
        <w:t xml:space="preserve"> spełnia wymagania określone w zapytaniu ofertowym i zadeklarowane w ofercie. Zmiana kierownika </w:t>
      </w:r>
      <w:r w:rsidR="00D30597">
        <w:rPr>
          <w:rFonts w:eastAsia="SimSun"/>
          <w:kern w:val="3"/>
        </w:rPr>
        <w:t>robót</w:t>
      </w:r>
      <w:r w:rsidRPr="002E51C9">
        <w:rPr>
          <w:rFonts w:eastAsia="SimSun"/>
          <w:kern w:val="3"/>
        </w:rPr>
        <w:t xml:space="preserve"> musi być zaakceptowana przez Zamawiającego. Dopiero po akceptacji zmiana może być dokonana i nie wymaga to zmiany umowy.</w:t>
      </w:r>
      <w:bookmarkEnd w:id="2"/>
    </w:p>
    <w:p w14:paraId="66B1A382" w14:textId="77777777" w:rsidR="002E51C9" w:rsidRPr="002E51C9" w:rsidRDefault="002E51C9" w:rsidP="002E51C9">
      <w:pPr>
        <w:pStyle w:val="Akapitzlist"/>
        <w:widowControl w:val="0"/>
        <w:numPr>
          <w:ilvl w:val="0"/>
          <w:numId w:val="46"/>
        </w:numPr>
        <w:spacing w:line="276" w:lineRule="auto"/>
        <w:ind w:left="426" w:hanging="426"/>
        <w:contextualSpacing/>
        <w:jc w:val="both"/>
      </w:pPr>
      <w:r w:rsidRPr="002E51C9">
        <w:rPr>
          <w:rFonts w:eastAsia="SimSun"/>
          <w:kern w:val="3"/>
        </w:rPr>
        <w:t>Zamawiający zastrzega sobie prawo zmiany osób wskazanych w ust. 2 o dokonaniu zmiany, Zamawiający powiadomi na piśmie Wykonawcę. Zmiana ta nie wymaga zmiany umowy.</w:t>
      </w:r>
    </w:p>
    <w:p w14:paraId="7EDF088F" w14:textId="77777777" w:rsidR="00993F5B" w:rsidRDefault="00993F5B" w:rsidP="002B4C6C">
      <w:pPr>
        <w:suppressAutoHyphens/>
        <w:autoSpaceDN w:val="0"/>
        <w:spacing w:after="0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</w:p>
    <w:p w14:paraId="2FE1EACB" w14:textId="77777777" w:rsidR="00487F3E" w:rsidRPr="00EE3912" w:rsidRDefault="00F86411" w:rsidP="006F18DD">
      <w:pPr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§ 5</w:t>
      </w:r>
    </w:p>
    <w:p w14:paraId="59D829BB" w14:textId="440DE4C4" w:rsidR="00621A9F" w:rsidRPr="00EE3912" w:rsidRDefault="001E20DE" w:rsidP="000E64C0">
      <w:pPr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OBOWIĄZKI WYKONAWCY I ZAMAWIAJĄCEGO</w:t>
      </w:r>
    </w:p>
    <w:p w14:paraId="54C5C466" w14:textId="77777777" w:rsidR="00FC2C1F" w:rsidRPr="00EE3912" w:rsidRDefault="001E20DE" w:rsidP="006F18DD">
      <w:pPr>
        <w:numPr>
          <w:ilvl w:val="0"/>
          <w:numId w:val="3"/>
        </w:numPr>
        <w:suppressAutoHyphens/>
        <w:autoSpaceDN w:val="0"/>
        <w:spacing w:after="0"/>
        <w:ind w:left="284" w:hanging="283"/>
        <w:jc w:val="both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Do obowiązków Zamawiającego należy:</w:t>
      </w:r>
    </w:p>
    <w:p w14:paraId="420C5240" w14:textId="77777777" w:rsidR="001E20DE" w:rsidRPr="00EE3912" w:rsidRDefault="001E20DE" w:rsidP="006F18DD">
      <w:pPr>
        <w:numPr>
          <w:ilvl w:val="0"/>
          <w:numId w:val="16"/>
        </w:numPr>
        <w:suppressAutoHyphens/>
        <w:autoSpaceDN w:val="0"/>
        <w:spacing w:after="0"/>
        <w:ind w:left="567" w:hanging="283"/>
        <w:jc w:val="both"/>
        <w:rPr>
          <w:rFonts w:ascii="Times New Roman" w:eastAsia="SimSun" w:hAnsi="Times New Roman" w:cs="Times New Roman"/>
          <w:b/>
          <w:bCs/>
          <w:strike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 xml:space="preserve">przekazanie Wykonawcy terenu robót, </w:t>
      </w:r>
    </w:p>
    <w:p w14:paraId="6DBC28E1" w14:textId="77777777" w:rsidR="001E20DE" w:rsidRPr="0048014D" w:rsidRDefault="001E20DE" w:rsidP="006F18DD">
      <w:pPr>
        <w:numPr>
          <w:ilvl w:val="0"/>
          <w:numId w:val="16"/>
        </w:numPr>
        <w:suppressAutoHyphens/>
        <w:autoSpaceDN w:val="0"/>
        <w:spacing w:after="0"/>
        <w:ind w:left="567" w:hanging="283"/>
        <w:jc w:val="both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>dokonanie czynności odbioru przedmiotu umowy</w:t>
      </w:r>
      <w:r w:rsidR="00B73F7B" w:rsidRPr="00EE3912">
        <w:rPr>
          <w:rFonts w:ascii="Times New Roman" w:eastAsia="SimSun" w:hAnsi="Times New Roman" w:cs="Times New Roman"/>
          <w:kern w:val="3"/>
          <w:sz w:val="24"/>
          <w:szCs w:val="24"/>
        </w:rPr>
        <w:t>.</w:t>
      </w:r>
    </w:p>
    <w:p w14:paraId="66793274" w14:textId="77777777" w:rsidR="005707D9" w:rsidRPr="005707D9" w:rsidRDefault="001E20DE" w:rsidP="005707D9">
      <w:pPr>
        <w:numPr>
          <w:ilvl w:val="0"/>
          <w:numId w:val="3"/>
        </w:numPr>
        <w:suppressAutoHyphens/>
        <w:spacing w:after="0"/>
        <w:ind w:left="284" w:hanging="284"/>
        <w:jc w:val="both"/>
        <w:rPr>
          <w:rFonts w:ascii="Times New Roman" w:eastAsia="SimSun" w:hAnsi="Times New Roman" w:cs="Times New Roman"/>
          <w:b/>
          <w:bCs/>
          <w:kern w:val="24"/>
          <w:sz w:val="24"/>
          <w:szCs w:val="24"/>
          <w:u w:color="FFFFFF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Do obowiązków Wykonawcy należy:</w:t>
      </w:r>
    </w:p>
    <w:p w14:paraId="52916993" w14:textId="61F8DC89" w:rsidR="003828BC" w:rsidRPr="00EE3912" w:rsidRDefault="001E20DE" w:rsidP="00711ED5">
      <w:pPr>
        <w:numPr>
          <w:ilvl w:val="0"/>
          <w:numId w:val="20"/>
        </w:numPr>
        <w:suppressAutoHyphens/>
        <w:spacing w:after="0"/>
        <w:ind w:left="567" w:hanging="284"/>
        <w:jc w:val="both"/>
        <w:rPr>
          <w:rFonts w:ascii="Times New Roman" w:eastAsia="SimSun" w:hAnsi="Times New Roman" w:cs="Times New Roman"/>
          <w:bCs/>
          <w:kern w:val="24"/>
          <w:sz w:val="24"/>
          <w:szCs w:val="24"/>
          <w:u w:color="FFFFFF"/>
        </w:rPr>
      </w:pPr>
      <w:r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 xml:space="preserve">zapewnienie niezbędnej obsługi geodezyjnej, wytyczenie obiektów oraz wykonanie </w:t>
      </w:r>
      <w:r w:rsidRPr="00EE3912">
        <w:rPr>
          <w:rFonts w:ascii="Times New Roman" w:eastAsia="SimSun" w:hAnsi="Times New Roman" w:cs="Times New Roman"/>
          <w:bCs/>
          <w:kern w:val="24"/>
          <w:sz w:val="24"/>
          <w:szCs w:val="24"/>
          <w:u w:color="FFFFFF"/>
        </w:rPr>
        <w:t>i uzgodnienie inwentaryzacji geodezyjnej powykonawczej przedmiotu umowy i przekazanie Zamawiającemu w 3 egz. w wersji papierowej i 1 egz. w wersji elektronicznej,</w:t>
      </w:r>
    </w:p>
    <w:p w14:paraId="2F8C19A6" w14:textId="284D148D" w:rsidR="006276B4" w:rsidRPr="00EE3912" w:rsidRDefault="006276B4" w:rsidP="00711ED5">
      <w:pPr>
        <w:pStyle w:val="Akapitzlist"/>
        <w:numPr>
          <w:ilvl w:val="0"/>
          <w:numId w:val="20"/>
        </w:numPr>
        <w:spacing w:line="276" w:lineRule="auto"/>
        <w:ind w:left="567" w:hanging="283"/>
        <w:rPr>
          <w:rFonts w:eastAsia="SimSun"/>
          <w:bCs/>
          <w:kern w:val="24"/>
          <w:u w:color="FFFFFF"/>
          <w:lang w:eastAsia="en-US"/>
        </w:rPr>
      </w:pPr>
      <w:r w:rsidRPr="00EE3912">
        <w:rPr>
          <w:rFonts w:eastAsia="SimSun"/>
          <w:bCs/>
          <w:kern w:val="24"/>
          <w:u w:color="FFFFFF"/>
          <w:lang w:eastAsia="en-US"/>
        </w:rPr>
        <w:t xml:space="preserve">przekazanie Zamawiającemu w ciągu 10 dni roboczych od daty zawarcia umowy kart technicznych </w:t>
      </w:r>
      <w:bookmarkStart w:id="3" w:name="_Hlk153197082"/>
      <w:r w:rsidRPr="00EE3912">
        <w:rPr>
          <w:rFonts w:eastAsia="SimSun"/>
          <w:bCs/>
          <w:kern w:val="24"/>
          <w:u w:color="FFFFFF"/>
          <w:lang w:eastAsia="en-US"/>
        </w:rPr>
        <w:t xml:space="preserve">lub rysunków </w:t>
      </w:r>
      <w:bookmarkEnd w:id="3"/>
      <w:r w:rsidRPr="00EE3912">
        <w:rPr>
          <w:rFonts w:eastAsia="SimSun"/>
          <w:bCs/>
          <w:kern w:val="24"/>
          <w:u w:color="FFFFFF"/>
          <w:lang w:eastAsia="en-US"/>
        </w:rPr>
        <w:t>element</w:t>
      </w:r>
      <w:r w:rsidR="002E51C9">
        <w:rPr>
          <w:rFonts w:eastAsia="SimSun"/>
          <w:bCs/>
          <w:kern w:val="24"/>
          <w:u w:color="FFFFFF"/>
          <w:lang w:eastAsia="en-US"/>
        </w:rPr>
        <w:t xml:space="preserve">u placu zabaw </w:t>
      </w:r>
      <w:r w:rsidRPr="00EE3912">
        <w:rPr>
          <w:rFonts w:eastAsia="SimSun"/>
          <w:bCs/>
          <w:kern w:val="24"/>
          <w:u w:color="FFFFFF"/>
          <w:lang w:eastAsia="en-US"/>
        </w:rPr>
        <w:t>i urządzeń</w:t>
      </w:r>
      <w:r w:rsidR="002E51C9">
        <w:rPr>
          <w:rFonts w:eastAsia="SimSun"/>
          <w:bCs/>
          <w:kern w:val="24"/>
          <w:u w:color="FFFFFF"/>
          <w:lang w:eastAsia="en-US"/>
        </w:rPr>
        <w:t xml:space="preserve"> street workout </w:t>
      </w:r>
      <w:r w:rsidRPr="00EE3912">
        <w:rPr>
          <w:rFonts w:eastAsia="SimSun"/>
          <w:bCs/>
          <w:kern w:val="24"/>
          <w:u w:color="FFFFFF"/>
          <w:lang w:eastAsia="en-US"/>
        </w:rPr>
        <w:t xml:space="preserve"> w celu ich zatwierdzenia przez Zamawiającego, </w:t>
      </w:r>
    </w:p>
    <w:p w14:paraId="2CC0C8B4" w14:textId="5AAAA28B" w:rsidR="006276B4" w:rsidRPr="00EE3912" w:rsidRDefault="006276B4" w:rsidP="00711ED5">
      <w:pPr>
        <w:numPr>
          <w:ilvl w:val="0"/>
          <w:numId w:val="20"/>
        </w:numPr>
        <w:suppressAutoHyphens/>
        <w:spacing w:after="0"/>
        <w:ind w:left="567" w:hanging="283"/>
        <w:jc w:val="both"/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</w:pPr>
      <w:r w:rsidRPr="00EE3912">
        <w:rPr>
          <w:rFonts w:ascii="Times New Roman" w:hAnsi="Times New Roman" w:cs="Times New Roman"/>
          <w:sz w:val="24"/>
          <w:szCs w:val="24"/>
        </w:rPr>
        <w:t>przekazanie Zamawiającemu w ciągu 10 dni roboczych od zatwierdzenia kart technicznych</w:t>
      </w:r>
      <w:r w:rsidR="00D07DD0" w:rsidRPr="00D07DD0">
        <w:t xml:space="preserve"> </w:t>
      </w:r>
      <w:r w:rsidR="00D07DD0" w:rsidRPr="00D07DD0">
        <w:rPr>
          <w:rFonts w:ascii="Times New Roman" w:hAnsi="Times New Roman" w:cs="Times New Roman"/>
          <w:sz w:val="24"/>
          <w:szCs w:val="24"/>
        </w:rPr>
        <w:t>lub rysunków</w:t>
      </w:r>
      <w:r w:rsidRPr="00EE3912">
        <w:rPr>
          <w:rFonts w:ascii="Times New Roman" w:hAnsi="Times New Roman" w:cs="Times New Roman"/>
          <w:sz w:val="24"/>
          <w:szCs w:val="24"/>
        </w:rPr>
        <w:t xml:space="preserve"> </w:t>
      </w:r>
      <w:r w:rsidR="00821311" w:rsidRPr="00821311">
        <w:rPr>
          <w:rFonts w:ascii="Times New Roman" w:eastAsia="SimSun" w:hAnsi="Times New Roman" w:cs="Times New Roman"/>
          <w:bCs/>
          <w:kern w:val="24"/>
          <w:u w:color="FFFFFF"/>
        </w:rPr>
        <w:t>elementu placu zabaw i urządzeń street workout</w:t>
      </w:r>
      <w:r w:rsidRPr="00EE3912">
        <w:rPr>
          <w:rFonts w:ascii="Times New Roman" w:hAnsi="Times New Roman" w:cs="Times New Roman"/>
          <w:sz w:val="24"/>
          <w:szCs w:val="24"/>
        </w:rPr>
        <w:t xml:space="preserve">, informacji i dowodów potwierdzających złożenie zamówienia na te elementy, a następnie w ciągu 10 kolejnych dni roboczych przekazanie informacji i dowodów potwierdzających przyjęcie zamówienia do realizacji wraz z terminem realizacji w sytuacji, gdy Wykonawca </w:t>
      </w:r>
      <w:r w:rsidR="00D94CC0" w:rsidRPr="00EE3912">
        <w:rPr>
          <w:rFonts w:ascii="Times New Roman" w:hAnsi="Times New Roman" w:cs="Times New Roman"/>
          <w:sz w:val="24"/>
          <w:szCs w:val="24"/>
        </w:rPr>
        <w:t>dokonuje zakupu tych elementów</w:t>
      </w:r>
      <w:r w:rsidRPr="00EE3912">
        <w:rPr>
          <w:rFonts w:ascii="Times New Roman" w:hAnsi="Times New Roman" w:cs="Times New Roman"/>
          <w:sz w:val="24"/>
          <w:szCs w:val="24"/>
        </w:rPr>
        <w:t>,</w:t>
      </w:r>
    </w:p>
    <w:p w14:paraId="7AE05B3B" w14:textId="6B9F7F8D" w:rsidR="00D94CC0" w:rsidRPr="00EE3912" w:rsidRDefault="00D94CC0" w:rsidP="00711ED5">
      <w:pPr>
        <w:numPr>
          <w:ilvl w:val="0"/>
          <w:numId w:val="20"/>
        </w:numPr>
        <w:suppressAutoHyphens/>
        <w:spacing w:after="0"/>
        <w:ind w:left="567" w:hanging="283"/>
        <w:jc w:val="both"/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</w:pPr>
      <w:r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 xml:space="preserve">przekazanie Zamawiającemu w ciągu 10 dni </w:t>
      </w:r>
      <w:r w:rsidRPr="00EE3912">
        <w:rPr>
          <w:rFonts w:ascii="Times New Roman" w:hAnsi="Times New Roman" w:cs="Times New Roman"/>
          <w:sz w:val="24"/>
          <w:szCs w:val="24"/>
        </w:rPr>
        <w:t>roboczych od zatwierdzenia kart technicznych</w:t>
      </w:r>
      <w:r w:rsidR="00D07DD0" w:rsidRPr="00D07DD0">
        <w:t xml:space="preserve"> </w:t>
      </w:r>
      <w:r w:rsidR="00D07DD0" w:rsidRPr="00D07DD0">
        <w:rPr>
          <w:rFonts w:ascii="Times New Roman" w:hAnsi="Times New Roman" w:cs="Times New Roman"/>
          <w:sz w:val="24"/>
          <w:szCs w:val="24"/>
        </w:rPr>
        <w:t>lub rysunków</w:t>
      </w:r>
      <w:r w:rsidRPr="00EE3912">
        <w:rPr>
          <w:rFonts w:ascii="Times New Roman" w:hAnsi="Times New Roman" w:cs="Times New Roman"/>
          <w:sz w:val="24"/>
          <w:szCs w:val="24"/>
        </w:rPr>
        <w:t xml:space="preserve"> elementów małej architektury i urządzeń, </w:t>
      </w:r>
      <w:r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>oświadczenia, iż Wykonawca osobiście wykona  element</w:t>
      </w:r>
      <w:r w:rsidR="00821311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 xml:space="preserve"> placu zabaw </w:t>
      </w:r>
      <w:r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>i urządze</w:t>
      </w:r>
      <w:r w:rsidR="00821311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>nie street workout</w:t>
      </w:r>
      <w:r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>, a następnie w ciągu 10 kolejnych dni roboczych przekazanie informacji i oświadczenia, że Wykonawca posiada materiały do produkcji tych urządzeń lub przekazanie dowodu potwierdzającego zamówienie materiałów do realizacji,</w:t>
      </w:r>
    </w:p>
    <w:p w14:paraId="0C18EF55" w14:textId="4561939D" w:rsidR="008B2C51" w:rsidRPr="00EE3912" w:rsidRDefault="003828BC" w:rsidP="00711ED5">
      <w:pPr>
        <w:numPr>
          <w:ilvl w:val="0"/>
          <w:numId w:val="20"/>
        </w:numPr>
        <w:suppressAutoHyphens/>
        <w:spacing w:after="0"/>
        <w:ind w:left="567" w:hanging="283"/>
        <w:jc w:val="both"/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</w:pPr>
      <w:r w:rsidRPr="00EE3912">
        <w:rPr>
          <w:rFonts w:ascii="Times New Roman" w:hAnsi="Times New Roman" w:cs="Times New Roman"/>
          <w:sz w:val="24"/>
          <w:szCs w:val="24"/>
        </w:rPr>
        <w:lastRenderedPageBreak/>
        <w:t>urządzenie</w:t>
      </w:r>
      <w:r w:rsidR="008B2C51" w:rsidRPr="00EE3912">
        <w:rPr>
          <w:rFonts w:ascii="Times New Roman" w:hAnsi="Times New Roman" w:cs="Times New Roman"/>
          <w:sz w:val="24"/>
          <w:szCs w:val="24"/>
        </w:rPr>
        <w:t>,</w:t>
      </w:r>
      <w:r w:rsidRPr="00EE3912">
        <w:rPr>
          <w:rFonts w:ascii="Times New Roman" w:hAnsi="Times New Roman" w:cs="Times New Roman"/>
          <w:sz w:val="24"/>
          <w:szCs w:val="24"/>
        </w:rPr>
        <w:t xml:space="preserve"> zagospodarowanie</w:t>
      </w:r>
      <w:r w:rsidR="008B2C51" w:rsidRPr="00EE3912">
        <w:rPr>
          <w:rFonts w:ascii="Times New Roman" w:hAnsi="Times New Roman" w:cs="Times New Roman"/>
          <w:sz w:val="24"/>
          <w:szCs w:val="24"/>
        </w:rPr>
        <w:t xml:space="preserve"> i zabezpieczenie</w:t>
      </w:r>
      <w:r w:rsidRPr="00EE3912">
        <w:rPr>
          <w:rFonts w:ascii="Times New Roman" w:hAnsi="Times New Roman" w:cs="Times New Roman"/>
          <w:sz w:val="24"/>
          <w:szCs w:val="24"/>
        </w:rPr>
        <w:t xml:space="preserve"> terenu robót w tym </w:t>
      </w:r>
      <w:r w:rsidR="008B2C51" w:rsidRPr="00EE3912">
        <w:rPr>
          <w:rFonts w:ascii="Times New Roman" w:eastAsia="SimSun" w:hAnsi="Times New Roman" w:cs="Times New Roman"/>
          <w:kern w:val="3"/>
          <w:sz w:val="24"/>
          <w:szCs w:val="24"/>
        </w:rPr>
        <w:t>zabezpieczenie terenu robót przed dostępem osób postronnych, ,</w:t>
      </w:r>
    </w:p>
    <w:p w14:paraId="33A23DF6" w14:textId="77777777" w:rsidR="001E20DE" w:rsidRPr="003040F1" w:rsidRDefault="001E20DE" w:rsidP="00711ED5">
      <w:pPr>
        <w:pStyle w:val="Standard"/>
        <w:numPr>
          <w:ilvl w:val="0"/>
          <w:numId w:val="20"/>
        </w:numPr>
        <w:spacing w:before="0" w:beforeAutospacing="0" w:afterAutospacing="0" w:line="276" w:lineRule="auto"/>
        <w:ind w:left="567" w:hanging="283"/>
        <w:rPr>
          <w:rFonts w:ascii="Times New Roman" w:hAnsi="Times New Roman" w:cs="Times New Roman"/>
          <w:kern w:val="24"/>
          <w:sz w:val="24"/>
          <w:szCs w:val="24"/>
          <w:u w:color="FFFFFF"/>
          <w:lang w:val="pl-PL"/>
        </w:rPr>
      </w:pPr>
      <w:r w:rsidRPr="003040F1">
        <w:rPr>
          <w:rFonts w:ascii="Times New Roman" w:hAnsi="Times New Roman" w:cs="Times New Roman"/>
          <w:sz w:val="24"/>
          <w:szCs w:val="24"/>
          <w:lang w:val="pl-PL"/>
        </w:rPr>
        <w:t>wykonanie przedmiotu umowy zgodnie z umową</w:t>
      </w:r>
      <w:r w:rsidR="008B2C51" w:rsidRPr="003040F1">
        <w:rPr>
          <w:rFonts w:ascii="Times New Roman" w:hAnsi="Times New Roman" w:cs="Times New Roman"/>
          <w:sz w:val="24"/>
          <w:szCs w:val="24"/>
          <w:lang w:val="pl-PL"/>
        </w:rPr>
        <w:t>, dokumentacją projektową</w:t>
      </w:r>
      <w:r w:rsidR="00B73F7B" w:rsidRPr="003040F1">
        <w:rPr>
          <w:rFonts w:ascii="Times New Roman" w:hAnsi="Times New Roman" w:cs="Times New Roman"/>
          <w:sz w:val="24"/>
          <w:szCs w:val="24"/>
          <w:lang w:val="pl-PL"/>
        </w:rPr>
        <w:t xml:space="preserve"> i</w:t>
      </w:r>
      <w:r w:rsidRPr="003040F1">
        <w:rPr>
          <w:rFonts w:ascii="Times New Roman" w:hAnsi="Times New Roman" w:cs="Times New Roman"/>
          <w:sz w:val="24"/>
          <w:szCs w:val="24"/>
          <w:lang w:val="pl-PL"/>
        </w:rPr>
        <w:t xml:space="preserve"> sztuką budowlaną, </w:t>
      </w:r>
    </w:p>
    <w:p w14:paraId="722FD50A" w14:textId="77777777" w:rsidR="001E20DE" w:rsidRPr="00EE3912" w:rsidRDefault="001E20DE" w:rsidP="00711ED5">
      <w:pPr>
        <w:numPr>
          <w:ilvl w:val="0"/>
          <w:numId w:val="20"/>
        </w:numPr>
        <w:suppressAutoHyphens/>
        <w:spacing w:after="0"/>
        <w:ind w:left="567" w:hanging="283"/>
        <w:jc w:val="both"/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>organizowania pracy zgodnie z warunkami bhp i socjalnymi określonymi w przepisach szczegółowych,</w:t>
      </w:r>
    </w:p>
    <w:p w14:paraId="300CD632" w14:textId="684B9356" w:rsidR="00043B67" w:rsidRPr="00EE3912" w:rsidRDefault="00043B67" w:rsidP="00711ED5">
      <w:pPr>
        <w:numPr>
          <w:ilvl w:val="0"/>
          <w:numId w:val="20"/>
        </w:numPr>
        <w:suppressAutoHyphens/>
        <w:spacing w:after="0"/>
        <w:ind w:left="567" w:hanging="283"/>
        <w:jc w:val="both"/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</w:pPr>
      <w:bookmarkStart w:id="4" w:name="_Hlk32393683"/>
      <w:r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 xml:space="preserve">przedstawienie do zatwierdzenia Inspektorowi nadzoru </w:t>
      </w:r>
      <w:r w:rsidR="00A94945"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>materiałów, receptur wraz z</w:t>
      </w:r>
      <w:r w:rsidR="0091575B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> </w:t>
      </w:r>
      <w:r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>wymagany</w:t>
      </w:r>
      <w:r w:rsidR="00A94945"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>mi</w:t>
      </w:r>
      <w:r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 xml:space="preserve"> świadectw</w:t>
      </w:r>
      <w:r w:rsidR="00A94945"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>ami</w:t>
      </w:r>
      <w:r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 xml:space="preserve"> jakości (deklaracji własności użytkowych, aprobat technicznych, certyfikatów itp.)</w:t>
      </w:r>
      <w:r w:rsidR="002705F6"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 xml:space="preserve"> </w:t>
      </w:r>
      <w:r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 xml:space="preserve">na wszelkie wbudowywane materiały minimum 10 dni przed planowanym </w:t>
      </w:r>
      <w:r w:rsidR="00DC1FD0"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>wbudowaniem,</w:t>
      </w:r>
    </w:p>
    <w:bookmarkEnd w:id="4"/>
    <w:p w14:paraId="548D364B" w14:textId="77777777" w:rsidR="001E20DE" w:rsidRPr="00EE3912" w:rsidRDefault="001E20DE" w:rsidP="00711ED5">
      <w:pPr>
        <w:numPr>
          <w:ilvl w:val="0"/>
          <w:numId w:val="20"/>
        </w:numPr>
        <w:suppressAutoHyphens/>
        <w:spacing w:after="0"/>
        <w:ind w:left="567" w:hanging="283"/>
        <w:jc w:val="both"/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>doprowadzenia do należytego stanu i porządku terenu robót po wykonanych robotach,</w:t>
      </w:r>
    </w:p>
    <w:p w14:paraId="4868BCE1" w14:textId="6BAA4C2B" w:rsidR="001E20DE" w:rsidRPr="00EE3912" w:rsidRDefault="001E20DE" w:rsidP="00711ED5">
      <w:pPr>
        <w:numPr>
          <w:ilvl w:val="0"/>
          <w:numId w:val="20"/>
        </w:numPr>
        <w:suppressAutoHyphens/>
        <w:spacing w:after="0"/>
        <w:ind w:left="567" w:hanging="283"/>
        <w:jc w:val="both"/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>uporządkowania terenu sąsiednich nieruchomości, jeżeli w związku z wykonywaną umową Wykonawca z nich korzystał, po wcześniejszym uzyskaniu zgody na wejście w</w:t>
      </w:r>
      <w:r w:rsidR="0091575B">
        <w:rPr>
          <w:rFonts w:ascii="Times New Roman" w:eastAsia="SimSun" w:hAnsi="Times New Roman" w:cs="Times New Roman"/>
          <w:kern w:val="3"/>
          <w:sz w:val="24"/>
          <w:szCs w:val="24"/>
        </w:rPr>
        <w:t> </w:t>
      </w: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>teren,</w:t>
      </w:r>
    </w:p>
    <w:p w14:paraId="53C0FDC6" w14:textId="77777777" w:rsidR="001E20DE" w:rsidRPr="00EE3912" w:rsidRDefault="00DF459C" w:rsidP="006F18DD">
      <w:pPr>
        <w:pStyle w:val="Standard"/>
        <w:numPr>
          <w:ilvl w:val="0"/>
          <w:numId w:val="3"/>
        </w:numPr>
        <w:shd w:val="clear" w:color="auto" w:fill="FFFFFF"/>
        <w:spacing w:before="0" w:beforeAutospacing="0" w:afterAutospacing="0" w:line="276" w:lineRule="auto"/>
        <w:ind w:left="284" w:right="57" w:hanging="284"/>
        <w:textAlignment w:val="auto"/>
        <w:rPr>
          <w:rFonts w:ascii="Times New Roman" w:hAnsi="Times New Roman" w:cs="Times New Roman"/>
          <w:sz w:val="24"/>
          <w:szCs w:val="24"/>
          <w:lang w:val="pl-PL"/>
        </w:rPr>
      </w:pPr>
      <w:r w:rsidRPr="00EE3912">
        <w:rPr>
          <w:rFonts w:ascii="Times New Roman" w:hAnsi="Times New Roman" w:cs="Times New Roman"/>
          <w:sz w:val="24"/>
          <w:szCs w:val="24"/>
          <w:lang w:val="pl-PL"/>
        </w:rPr>
        <w:t>Wykonawca zobowi</w:t>
      </w:r>
      <w:r w:rsidR="00AA24D3" w:rsidRPr="00EE3912">
        <w:rPr>
          <w:rFonts w:ascii="Times New Roman" w:hAnsi="Times New Roman" w:cs="Times New Roman"/>
          <w:sz w:val="24"/>
          <w:szCs w:val="24"/>
          <w:lang w:val="pl-PL"/>
        </w:rPr>
        <w:t>ą</w:t>
      </w:r>
      <w:r w:rsidRPr="00EE3912">
        <w:rPr>
          <w:rFonts w:ascii="Times New Roman" w:hAnsi="Times New Roman" w:cs="Times New Roman"/>
          <w:sz w:val="24"/>
          <w:szCs w:val="24"/>
          <w:lang w:val="pl-PL"/>
        </w:rPr>
        <w:t>zuje si</w:t>
      </w:r>
      <w:r w:rsidR="00AA24D3" w:rsidRPr="00EE3912">
        <w:rPr>
          <w:rFonts w:ascii="Times New Roman" w:hAnsi="Times New Roman" w:cs="Times New Roman"/>
          <w:sz w:val="24"/>
          <w:szCs w:val="24"/>
          <w:lang w:val="pl-PL"/>
        </w:rPr>
        <w:t>ę</w:t>
      </w:r>
      <w:r w:rsidR="001E20DE" w:rsidRPr="00EE3912">
        <w:rPr>
          <w:rFonts w:ascii="Times New Roman" w:hAnsi="Times New Roman" w:cs="Times New Roman"/>
          <w:sz w:val="24"/>
          <w:szCs w:val="24"/>
          <w:lang w:val="pl-PL"/>
        </w:rPr>
        <w:t xml:space="preserve"> do umożliwienia wstępu na teren robót pracownikom organów państwowego nadzoru budowlanego, do których należy wykonywanie zadań określonych ustawą Prawo budowlane.</w:t>
      </w:r>
    </w:p>
    <w:p w14:paraId="2DD48A32" w14:textId="77777777" w:rsidR="00D72187" w:rsidRPr="00EE3912" w:rsidRDefault="001E20DE" w:rsidP="006F18DD">
      <w:pPr>
        <w:numPr>
          <w:ilvl w:val="0"/>
          <w:numId w:val="3"/>
        </w:numPr>
        <w:shd w:val="clear" w:color="auto" w:fill="FFFFFF"/>
        <w:suppressAutoHyphens/>
        <w:autoSpaceDN w:val="0"/>
        <w:spacing w:after="0"/>
        <w:ind w:left="284" w:right="57" w:hanging="284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>Wykonawca zobowiązuje się do zabezpieczenia robót na czas ewentualnych przerw w realizacji.</w:t>
      </w:r>
    </w:p>
    <w:p w14:paraId="4DC65DE8" w14:textId="77777777" w:rsidR="001E20DE" w:rsidRPr="00EE3912" w:rsidRDefault="001E20DE" w:rsidP="006F18DD">
      <w:pPr>
        <w:numPr>
          <w:ilvl w:val="0"/>
          <w:numId w:val="3"/>
        </w:numPr>
        <w:shd w:val="clear" w:color="auto" w:fill="FFFFFF"/>
        <w:suppressAutoHyphens/>
        <w:autoSpaceDN w:val="0"/>
        <w:spacing w:after="0"/>
        <w:ind w:left="284" w:right="57" w:hanging="284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 xml:space="preserve">Materiały użyte do wykonania przedmiotu umowy powinny odpowiadać, co do jakości, wymogom wyrobów dopuszczonych do obrotu i stosowania w budownictwie stosownie do art. 10 ustawy Prawo budowlane. Na każde żądanie przedstawiciela Zamawiającego (inspektora), Wykonawca zobowiązany jest okazać w stosunku do wskazanych materiałów deklarację właściwości użytkowych lub krajową deklarację zgodności z Normą lub Aprobatą techniczną dla wbudowanych materiałów. Komplet w/w dokumentów Wykonawca przekaże Zamawiającemu po zakończeniu robót, a przed odbiorem przedmiotu umowy. </w:t>
      </w:r>
      <w:r w:rsidRPr="00EE3912">
        <w:rPr>
          <w:rFonts w:ascii="Times New Roman" w:hAnsi="Times New Roman" w:cs="Times New Roman"/>
          <w:sz w:val="24"/>
          <w:szCs w:val="24"/>
        </w:rPr>
        <w:t xml:space="preserve">W przypadku przedstawienia dokumentów w języku innym niż polski Wykonawca przedstawi również obok dokumentu oryginalnego tłumaczenie na język polski. </w:t>
      </w:r>
    </w:p>
    <w:p w14:paraId="4E0D5A88" w14:textId="77777777" w:rsidR="001E20DE" w:rsidRPr="00EE3912" w:rsidRDefault="001E20DE" w:rsidP="006F18DD">
      <w:pPr>
        <w:numPr>
          <w:ilvl w:val="0"/>
          <w:numId w:val="3"/>
        </w:numPr>
        <w:shd w:val="clear" w:color="auto" w:fill="FFFFFF"/>
        <w:suppressAutoHyphens/>
        <w:spacing w:after="0"/>
        <w:ind w:left="284" w:hanging="284"/>
        <w:jc w:val="both"/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</w:pPr>
      <w:r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  <w:t xml:space="preserve">Wykonawca jest obowiązany informować inspektora o wszystkich problemach lub okolicznościach, które mogą mieć wpływ na jakość i termin wykonania przedmiotu umowy, w tym poinformować </w:t>
      </w:r>
      <w:r w:rsidRPr="00EE3912">
        <w:rPr>
          <w:rFonts w:ascii="Times New Roman" w:eastAsia="SimSun" w:hAnsi="Times New Roman" w:cs="Times New Roman"/>
          <w:kern w:val="24"/>
          <w:sz w:val="24"/>
          <w:szCs w:val="24"/>
          <w:u w:color="FFFFFF"/>
          <w:lang w:eastAsia="ar-SA"/>
        </w:rPr>
        <w:t>Zamawiającego o niemożności wykonania przedmiotu umowy w terminie umownym.</w:t>
      </w:r>
    </w:p>
    <w:p w14:paraId="46DECDFB" w14:textId="77777777" w:rsidR="00553E8C" w:rsidRDefault="00553E8C" w:rsidP="006F18DD">
      <w:pPr>
        <w:shd w:val="clear" w:color="auto" w:fill="FFFFFF"/>
        <w:tabs>
          <w:tab w:val="left" w:pos="0"/>
        </w:tabs>
        <w:suppressAutoHyphens/>
        <w:spacing w:after="0"/>
        <w:ind w:right="57"/>
        <w:jc w:val="both"/>
        <w:rPr>
          <w:rFonts w:ascii="Times New Roman" w:eastAsia="SimSun" w:hAnsi="Times New Roman" w:cs="Times New Roman"/>
          <w:kern w:val="24"/>
          <w:sz w:val="24"/>
          <w:szCs w:val="24"/>
          <w:u w:color="FFFFFF"/>
        </w:rPr>
      </w:pPr>
    </w:p>
    <w:p w14:paraId="44C4841D" w14:textId="30FD2C73" w:rsidR="00487F3E" w:rsidRPr="00EE3912" w:rsidRDefault="00F86411" w:rsidP="006F18DD">
      <w:pPr>
        <w:shd w:val="clear" w:color="auto" w:fill="FFFFFF"/>
        <w:tabs>
          <w:tab w:val="left" w:pos="425"/>
        </w:tabs>
        <w:suppressAutoHyphens/>
        <w:autoSpaceDN w:val="0"/>
        <w:spacing w:after="0"/>
        <w:ind w:right="-2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 xml:space="preserve">§ </w:t>
      </w:r>
      <w:r w:rsidR="00006400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6</w:t>
      </w:r>
    </w:p>
    <w:p w14:paraId="0AF3C02B" w14:textId="3EAEFFBE" w:rsidR="00621A9F" w:rsidRPr="00EE3912" w:rsidRDefault="001E20DE" w:rsidP="000E64C0">
      <w:pPr>
        <w:suppressAutoHyphens/>
        <w:autoSpaceDN w:val="0"/>
        <w:spacing w:after="0"/>
        <w:ind w:right="-2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ODPOWIEDZIALNOŚĆ WYKONAWCY</w:t>
      </w:r>
    </w:p>
    <w:p w14:paraId="441FD549" w14:textId="77777777" w:rsidR="001E20DE" w:rsidRPr="00EE3912" w:rsidRDefault="001E20DE" w:rsidP="006F18DD">
      <w:pPr>
        <w:numPr>
          <w:ilvl w:val="0"/>
          <w:numId w:val="4"/>
        </w:numPr>
        <w:suppressAutoHyphens/>
        <w:autoSpaceDN w:val="0"/>
        <w:spacing w:after="0"/>
        <w:ind w:left="284" w:right="-2" w:hanging="284"/>
        <w:jc w:val="both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>Wykonawca ponosi odpowiedzialność za szkody wyrządzone Zamawiającemu i osobom trzecim w związku z prowadzonymi robotami lub z powodu niewykonania lub niewłaściwego wykonania umowy.</w:t>
      </w:r>
    </w:p>
    <w:p w14:paraId="14463D0B" w14:textId="77777777" w:rsidR="001E20DE" w:rsidRPr="00EE3912" w:rsidRDefault="001E20DE" w:rsidP="006F18DD">
      <w:pPr>
        <w:numPr>
          <w:ilvl w:val="0"/>
          <w:numId w:val="4"/>
        </w:numPr>
        <w:suppressAutoHyphens/>
        <w:autoSpaceDN w:val="0"/>
        <w:spacing w:after="0"/>
        <w:ind w:left="284" w:right="-2" w:hanging="284"/>
        <w:jc w:val="both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 xml:space="preserve">Wykonawca ponosi pełną odpowiedzialność za właściwe wykonanie robót, zapewnienie BHP i warunków bezpieczeństwa oraz metody organizacyjno – technologiczne stosowane na terenie prowadzenia robót. </w:t>
      </w:r>
    </w:p>
    <w:p w14:paraId="7F1B785F" w14:textId="578F4CA8" w:rsidR="00EC793E" w:rsidRPr="002F778F" w:rsidRDefault="001E20DE" w:rsidP="00EC793E">
      <w:pPr>
        <w:numPr>
          <w:ilvl w:val="0"/>
          <w:numId w:val="4"/>
        </w:numPr>
        <w:suppressAutoHyphens/>
        <w:autoSpaceDN w:val="0"/>
        <w:spacing w:after="0"/>
        <w:ind w:left="284" w:right="-2" w:hanging="284"/>
        <w:jc w:val="both"/>
        <w:rPr>
          <w:rFonts w:ascii="Times New Roman" w:eastAsia="SimSun" w:hAnsi="Times New Roman" w:cs="Times New Roman"/>
          <w:b/>
          <w:bCs/>
          <w:color w:val="70AD47" w:themeColor="accent6"/>
          <w:kern w:val="3"/>
          <w:sz w:val="24"/>
          <w:szCs w:val="24"/>
        </w:rPr>
      </w:pPr>
      <w:r w:rsidRPr="0068052A">
        <w:rPr>
          <w:rFonts w:ascii="Times New Roman" w:eastAsia="SimSun" w:hAnsi="Times New Roman" w:cs="Times New Roman"/>
          <w:kern w:val="3"/>
          <w:sz w:val="24"/>
          <w:szCs w:val="24"/>
        </w:rPr>
        <w:t xml:space="preserve">Strony zgodnie ustalają, że </w:t>
      </w:r>
      <w:r w:rsidR="00E50DC2" w:rsidRPr="0068052A">
        <w:rPr>
          <w:rFonts w:ascii="Times New Roman" w:eastAsia="SimSun" w:hAnsi="Times New Roman" w:cs="Times New Roman"/>
          <w:kern w:val="3"/>
          <w:sz w:val="24"/>
          <w:szCs w:val="24"/>
        </w:rPr>
        <w:t>niewywiązywanie</w:t>
      </w:r>
      <w:r w:rsidRPr="0068052A">
        <w:rPr>
          <w:rFonts w:ascii="Times New Roman" w:eastAsia="SimSun" w:hAnsi="Times New Roman" w:cs="Times New Roman"/>
          <w:kern w:val="3"/>
          <w:sz w:val="24"/>
          <w:szCs w:val="24"/>
        </w:rPr>
        <w:t xml:space="preserve"> się z przyjętych zobowiązań przewidzianych </w:t>
      </w:r>
      <w:r w:rsidRPr="00EC793E">
        <w:rPr>
          <w:rFonts w:ascii="Times New Roman" w:eastAsia="SimSun" w:hAnsi="Times New Roman" w:cs="Times New Roman"/>
          <w:kern w:val="3"/>
          <w:sz w:val="24"/>
          <w:szCs w:val="24"/>
        </w:rPr>
        <w:t>w niniejszej umowie będzie wywoływało skutki wynikające z niniejszej umowy i obowiązujących przepisów prawnych.</w:t>
      </w:r>
    </w:p>
    <w:p w14:paraId="20855456" w14:textId="77777777" w:rsidR="000E64C0" w:rsidRPr="00422E44" w:rsidRDefault="000E64C0" w:rsidP="000E64C0">
      <w:pPr>
        <w:spacing w:after="0"/>
        <w:ind w:right="-2"/>
        <w:jc w:val="both"/>
        <w:rPr>
          <w:rFonts w:ascii="Times New Roman" w:eastAsia="SimSun" w:hAnsi="Times New Roman" w:cs="Times New Roman"/>
          <w:strike/>
          <w:kern w:val="3"/>
          <w:sz w:val="24"/>
          <w:szCs w:val="24"/>
        </w:rPr>
      </w:pPr>
    </w:p>
    <w:p w14:paraId="2AB4A0CC" w14:textId="20D567AD" w:rsidR="00F05F94" w:rsidRPr="00EE3912" w:rsidRDefault="001E20DE" w:rsidP="006F18DD">
      <w:pPr>
        <w:autoSpaceDE w:val="0"/>
        <w:adjustRightInd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lastRenderedPageBreak/>
        <w:t xml:space="preserve">§ </w:t>
      </w:r>
      <w:r w:rsidR="00006400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7</w:t>
      </w:r>
    </w:p>
    <w:p w14:paraId="2A5B2286" w14:textId="6595E037" w:rsidR="00F05F94" w:rsidRPr="00EE3912" w:rsidRDefault="001E20DE" w:rsidP="000E64C0">
      <w:pPr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ODBIÓR PRZEDMIOTU UMOWY</w:t>
      </w:r>
    </w:p>
    <w:p w14:paraId="30AD31E4" w14:textId="77777777" w:rsidR="0090245D" w:rsidRPr="006961B1" w:rsidRDefault="0090245D" w:rsidP="0090245D">
      <w:pPr>
        <w:numPr>
          <w:ilvl w:val="0"/>
          <w:numId w:val="40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961B1">
        <w:rPr>
          <w:rFonts w:ascii="Times New Roman" w:hAnsi="Times New Roman" w:cs="Times New Roman"/>
          <w:sz w:val="24"/>
          <w:szCs w:val="24"/>
        </w:rPr>
        <w:t>Wykonawca jest zobowiązany zgłosić do odbioru przez Zamawiającego wykonane prace, o których mowa w § 1. Odbiór nastąpi w terminie do 5 dni roboczych od dnia zgłoszenia. Za dzień roboczy uważa się dzień od poniedziałku do piątku, z wyłączeniem świąt.</w:t>
      </w:r>
    </w:p>
    <w:p w14:paraId="7F5FB56A" w14:textId="01061808" w:rsidR="0090245D" w:rsidRPr="006961B1" w:rsidRDefault="0090245D" w:rsidP="0090245D">
      <w:pPr>
        <w:numPr>
          <w:ilvl w:val="0"/>
          <w:numId w:val="40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961B1">
        <w:rPr>
          <w:rFonts w:ascii="Times New Roman" w:hAnsi="Times New Roman" w:cs="Times New Roman"/>
          <w:sz w:val="24"/>
          <w:szCs w:val="24"/>
        </w:rPr>
        <w:t xml:space="preserve">Wraz z zawiadomieniem o zakończeniu robót Kierownik </w:t>
      </w:r>
      <w:r w:rsidR="00D30597">
        <w:rPr>
          <w:rFonts w:ascii="Times New Roman" w:hAnsi="Times New Roman" w:cs="Times New Roman"/>
          <w:sz w:val="24"/>
          <w:szCs w:val="24"/>
        </w:rPr>
        <w:t>robót</w:t>
      </w:r>
      <w:r w:rsidRPr="006961B1">
        <w:rPr>
          <w:rFonts w:ascii="Times New Roman" w:hAnsi="Times New Roman" w:cs="Times New Roman"/>
          <w:sz w:val="24"/>
          <w:szCs w:val="24"/>
        </w:rPr>
        <w:t xml:space="preserve"> przekazuje Inspektorowi nadzoru dokumentację zawierającą: </w:t>
      </w:r>
    </w:p>
    <w:p w14:paraId="15BFAF8D" w14:textId="64356D37" w:rsidR="0090245D" w:rsidRPr="006961B1" w:rsidRDefault="0090245D" w:rsidP="0090245D">
      <w:pPr>
        <w:pStyle w:val="Akapitzlist"/>
        <w:numPr>
          <w:ilvl w:val="0"/>
          <w:numId w:val="41"/>
        </w:numPr>
        <w:spacing w:line="276" w:lineRule="auto"/>
        <w:ind w:left="851" w:hanging="426"/>
        <w:contextualSpacing/>
        <w:jc w:val="both"/>
      </w:pPr>
      <w:r w:rsidRPr="006961B1">
        <w:t xml:space="preserve">oświadczenie Kierownika </w:t>
      </w:r>
      <w:r w:rsidR="00E472A2">
        <w:t>robót</w:t>
      </w:r>
      <w:r w:rsidRPr="006961B1">
        <w:t xml:space="preserve"> zgodne z art. 57,ust.1 pkt. 2 b ustawy Prawo budowlane,</w:t>
      </w:r>
    </w:p>
    <w:p w14:paraId="75BE7A6D" w14:textId="77777777" w:rsidR="0090245D" w:rsidRPr="006961B1" w:rsidRDefault="0090245D" w:rsidP="0090245D">
      <w:pPr>
        <w:pStyle w:val="Akapitzlist"/>
        <w:numPr>
          <w:ilvl w:val="0"/>
          <w:numId w:val="41"/>
        </w:numPr>
        <w:spacing w:line="276" w:lineRule="auto"/>
        <w:ind w:left="851" w:hanging="426"/>
        <w:contextualSpacing/>
        <w:jc w:val="both"/>
      </w:pPr>
      <w:r w:rsidRPr="006961B1">
        <w:t>obmiar wykonanych robót,</w:t>
      </w:r>
    </w:p>
    <w:p w14:paraId="276BAF5F" w14:textId="77777777" w:rsidR="0090245D" w:rsidRPr="006961B1" w:rsidRDefault="0090245D" w:rsidP="0090245D">
      <w:pPr>
        <w:pStyle w:val="Akapitzlist"/>
        <w:numPr>
          <w:ilvl w:val="0"/>
          <w:numId w:val="41"/>
        </w:numPr>
        <w:spacing w:line="276" w:lineRule="auto"/>
        <w:ind w:left="851" w:hanging="426"/>
        <w:contextualSpacing/>
        <w:jc w:val="both"/>
      </w:pPr>
      <w:r w:rsidRPr="006961B1">
        <w:t>deklaracje własności użytkowych, krajowe deklaracje zgodności z normą lub aprobatę techniczną dla wbudowanych materiałów, atesty certyfikaty na zamontowane urządzenia,</w:t>
      </w:r>
    </w:p>
    <w:p w14:paraId="69338815" w14:textId="77777777" w:rsidR="0090245D" w:rsidRPr="006961B1" w:rsidRDefault="0090245D" w:rsidP="0090245D">
      <w:pPr>
        <w:pStyle w:val="Akapitzlist"/>
        <w:numPr>
          <w:ilvl w:val="0"/>
          <w:numId w:val="41"/>
        </w:numPr>
        <w:spacing w:line="276" w:lineRule="auto"/>
        <w:ind w:left="851" w:hanging="426"/>
        <w:contextualSpacing/>
        <w:jc w:val="both"/>
      </w:pPr>
      <w:r w:rsidRPr="006961B1">
        <w:t>inwentaryzację powykonawczą.</w:t>
      </w:r>
    </w:p>
    <w:p w14:paraId="78F86CC9" w14:textId="77777777" w:rsidR="0090245D" w:rsidRPr="006961B1" w:rsidRDefault="0090245D" w:rsidP="0090245D">
      <w:pPr>
        <w:numPr>
          <w:ilvl w:val="0"/>
          <w:numId w:val="40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961B1">
        <w:rPr>
          <w:rFonts w:ascii="Times New Roman" w:hAnsi="Times New Roman" w:cs="Times New Roman"/>
          <w:sz w:val="24"/>
          <w:szCs w:val="24"/>
        </w:rPr>
        <w:t>Wszystkie wykonane prace będą odebrane przez pracowników Zamawiającego po przeprowadzeniu kontroli ich jakości i po stwierdzeniu zgodności ich wykonania z umową.</w:t>
      </w:r>
    </w:p>
    <w:p w14:paraId="6D724F15" w14:textId="77777777" w:rsidR="0090245D" w:rsidRPr="006961B1" w:rsidRDefault="0090245D" w:rsidP="0090245D">
      <w:pPr>
        <w:numPr>
          <w:ilvl w:val="0"/>
          <w:numId w:val="40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961B1">
        <w:rPr>
          <w:rFonts w:ascii="Times New Roman" w:hAnsi="Times New Roman" w:cs="Times New Roman"/>
          <w:sz w:val="24"/>
          <w:szCs w:val="24"/>
        </w:rPr>
        <w:t>Potwierdzeniem odbioru wykonanych robót, będzie protokół odbioru, podpisany przez obie strony umowy.</w:t>
      </w:r>
    </w:p>
    <w:p w14:paraId="636FCB23" w14:textId="77777777" w:rsidR="006F1B50" w:rsidRPr="00FB6DD8" w:rsidRDefault="006F1B50" w:rsidP="006F18DD">
      <w:pPr>
        <w:suppressAutoHyphens/>
        <w:autoSpaceDN w:val="0"/>
        <w:spacing w:after="0"/>
        <w:jc w:val="both"/>
        <w:rPr>
          <w:rFonts w:ascii="Times New Roman" w:eastAsia="SimSun" w:hAnsi="Times New Roman" w:cs="Times New Roman"/>
          <w:color w:val="70AD47" w:themeColor="accent6"/>
          <w:kern w:val="2"/>
          <w:sz w:val="24"/>
          <w:szCs w:val="24"/>
        </w:rPr>
      </w:pPr>
    </w:p>
    <w:p w14:paraId="53BE8D5F" w14:textId="6368AA94" w:rsidR="00E10555" w:rsidRPr="00EE3912" w:rsidRDefault="00F86411" w:rsidP="006F18DD">
      <w:pPr>
        <w:tabs>
          <w:tab w:val="left" w:pos="360"/>
        </w:tabs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 xml:space="preserve">§ </w:t>
      </w:r>
      <w:r w:rsidR="00006400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8</w:t>
      </w:r>
    </w:p>
    <w:p w14:paraId="19897147" w14:textId="339E8017" w:rsidR="00E10555" w:rsidRDefault="004C3D37" w:rsidP="000E64C0">
      <w:pPr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 xml:space="preserve">RĘKOJMIA </w:t>
      </w:r>
    </w:p>
    <w:p w14:paraId="120EDABD" w14:textId="77777777" w:rsidR="00466C18" w:rsidRPr="00EE3912" w:rsidRDefault="00466C18" w:rsidP="000E64C0">
      <w:pPr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</w:p>
    <w:p w14:paraId="15D69E60" w14:textId="77777777" w:rsidR="00466C18" w:rsidRPr="00466C18" w:rsidRDefault="00466C18" w:rsidP="00466C18">
      <w:pPr>
        <w:numPr>
          <w:ilvl w:val="0"/>
          <w:numId w:val="42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t>Wykonawca udziela rękojmi na przedmiot umowy na okres 60 miesięcy licząc od daty odbioru przedmiotu umowy.</w:t>
      </w:r>
    </w:p>
    <w:p w14:paraId="65867947" w14:textId="77777777" w:rsidR="00466C18" w:rsidRPr="00466C18" w:rsidRDefault="00466C18" w:rsidP="00466C18">
      <w:pPr>
        <w:numPr>
          <w:ilvl w:val="0"/>
          <w:numId w:val="42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t>Termin usunięcia wad i usterek zostanie ustalony przez Zamawiającego w uzgodnieniu z Wykonawcą.</w:t>
      </w:r>
    </w:p>
    <w:p w14:paraId="72E77FAB" w14:textId="77777777" w:rsidR="00466C18" w:rsidRPr="00466C18" w:rsidRDefault="00466C18" w:rsidP="00466C18">
      <w:pPr>
        <w:numPr>
          <w:ilvl w:val="0"/>
          <w:numId w:val="42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t xml:space="preserve">Przed upływem ustalonego w umowie okresu rękojmi nastąpi przegląd przedmiotu umowy mający na celu ustalenie usunięcia wad i usterek i spisany będzie z tej czynności protokół z przeglądu. </w:t>
      </w:r>
    </w:p>
    <w:p w14:paraId="3619AC06" w14:textId="77777777" w:rsidR="00466C18" w:rsidRPr="00466C18" w:rsidRDefault="00466C18" w:rsidP="00466C18">
      <w:pPr>
        <w:numPr>
          <w:ilvl w:val="0"/>
          <w:numId w:val="42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t xml:space="preserve">Wady zgłoszone przez Zamawiającego jako pilne będą usunięte niezwłocznie nie później jednak niż w terminie 24 godzin od daty powiadomienia. </w:t>
      </w:r>
    </w:p>
    <w:p w14:paraId="11E9210C" w14:textId="77777777" w:rsidR="00466C18" w:rsidRPr="00466C18" w:rsidRDefault="00466C18" w:rsidP="00466C18">
      <w:pPr>
        <w:numPr>
          <w:ilvl w:val="0"/>
          <w:numId w:val="42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t>W przypadku nieusunięcia przez Wykonawcę wady w okresie rękojmi w wyznaczonym terminie, Zamawiającemu przysługiwać będzie prawo zlecenia usunięcia zaistniałej wady osobie trzeciej na koszt i ryzyko Wykonawcy. Wykonawca zobowiązany będzie do zapłaty kosztów na podstawie noty obciążeniowej, w terminie 7 dni od jej doręczenia. Termin zapłaty należności tytułem usunięcia wad wynosi do 7 dni od dnia doręczenia noty obciążeniowej . W razie bezskutecznego upływu tego terminu naliczone zostaną odsetki ustawowe za opóźnienia.</w:t>
      </w:r>
    </w:p>
    <w:p w14:paraId="27899B56" w14:textId="77777777" w:rsidR="00507E5D" w:rsidRPr="00FB6DD8" w:rsidRDefault="00507E5D" w:rsidP="006F18DD">
      <w:pPr>
        <w:suppressAutoHyphens/>
        <w:autoSpaceDN w:val="0"/>
        <w:spacing w:after="0"/>
        <w:rPr>
          <w:rFonts w:ascii="Times New Roman" w:eastAsia="SimSun" w:hAnsi="Times New Roman" w:cs="Times New Roman"/>
          <w:b/>
          <w:bCs/>
          <w:color w:val="70AD47" w:themeColor="accent6"/>
          <w:kern w:val="3"/>
          <w:sz w:val="24"/>
          <w:szCs w:val="24"/>
        </w:rPr>
      </w:pPr>
    </w:p>
    <w:p w14:paraId="7491F257" w14:textId="6483A5ED" w:rsidR="00487F3E" w:rsidRPr="00EE3912" w:rsidRDefault="001E20DE" w:rsidP="006F18DD">
      <w:pPr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§</w:t>
      </w:r>
      <w:r w:rsidR="00006400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 xml:space="preserve"> 9</w:t>
      </w:r>
    </w:p>
    <w:p w14:paraId="21B1868E" w14:textId="767012C8" w:rsidR="00E02F70" w:rsidRPr="00466C18" w:rsidRDefault="001E20DE" w:rsidP="000E64C0">
      <w:pPr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466C18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 xml:space="preserve">KARY UMOWNE </w:t>
      </w:r>
    </w:p>
    <w:p w14:paraId="4448C1FD" w14:textId="77777777" w:rsidR="00466C18" w:rsidRPr="00466C18" w:rsidRDefault="00466C18" w:rsidP="00466C18">
      <w:pPr>
        <w:numPr>
          <w:ilvl w:val="0"/>
          <w:numId w:val="43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t xml:space="preserve">Wykonawca zapłaci Zamawiającemu karę umowną: </w:t>
      </w:r>
    </w:p>
    <w:p w14:paraId="3646F0A3" w14:textId="24F33270" w:rsidR="00466C18" w:rsidRPr="00466C18" w:rsidRDefault="00466C18" w:rsidP="00466C18">
      <w:pPr>
        <w:numPr>
          <w:ilvl w:val="1"/>
          <w:numId w:val="43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t>za niedotrzymanie terminu wykonania przedmiotu umowy w wysokości 1 % wynagrodzenia, za każdy dzień zwłoki,</w:t>
      </w:r>
    </w:p>
    <w:p w14:paraId="5A8A5C01" w14:textId="44371D9B" w:rsidR="00466C18" w:rsidRPr="00466C18" w:rsidRDefault="00466C18" w:rsidP="00466C18">
      <w:pPr>
        <w:numPr>
          <w:ilvl w:val="1"/>
          <w:numId w:val="43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t>za nieterminowe usunięcie wad stwierdzonych w okresie rękojm</w:t>
      </w:r>
      <w:r w:rsidR="009B672F">
        <w:rPr>
          <w:rFonts w:ascii="Times New Roman" w:hAnsi="Times New Roman" w:cs="Times New Roman"/>
          <w:sz w:val="24"/>
          <w:szCs w:val="24"/>
        </w:rPr>
        <w:t>i w wysokości 1 % wynagrodzenia</w:t>
      </w:r>
      <w:r w:rsidRPr="00466C18">
        <w:rPr>
          <w:rFonts w:ascii="Times New Roman" w:hAnsi="Times New Roman" w:cs="Times New Roman"/>
          <w:sz w:val="24"/>
          <w:szCs w:val="24"/>
        </w:rPr>
        <w:t>, za każdy dzień zwłoki licząc od upływu dnia wyznaczonego na usunięcie wad.</w:t>
      </w:r>
    </w:p>
    <w:p w14:paraId="08F87473" w14:textId="77777777" w:rsidR="00466C18" w:rsidRPr="00466C18" w:rsidRDefault="00466C18" w:rsidP="00466C18">
      <w:pPr>
        <w:numPr>
          <w:ilvl w:val="1"/>
          <w:numId w:val="43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lastRenderedPageBreak/>
        <w:t xml:space="preserve">za odstąpienie od Umowy/wypowiedzenie umowy przez Zamawiającego z przyczyn leżących po stronie Wykonawcy w wysokości 10 % wynagrodzenia brutto, za niewykonaną część umowy. </w:t>
      </w:r>
    </w:p>
    <w:p w14:paraId="3E980A56" w14:textId="20E2BE24" w:rsidR="00466C18" w:rsidRPr="00466C18" w:rsidRDefault="00466C18" w:rsidP="00466C18">
      <w:pPr>
        <w:pStyle w:val="Sowowa"/>
        <w:numPr>
          <w:ilvl w:val="0"/>
          <w:numId w:val="43"/>
        </w:numPr>
        <w:tabs>
          <w:tab w:val="clear" w:pos="720"/>
          <w:tab w:val="left" w:pos="8731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szCs w:val="24"/>
        </w:rPr>
      </w:pPr>
      <w:r w:rsidRPr="00466C18">
        <w:rPr>
          <w:szCs w:val="24"/>
        </w:rPr>
        <w:t>Suma kar umownych należnych od Wykonawcy nie może przekroczyć 25% wynagrodzenia.</w:t>
      </w:r>
    </w:p>
    <w:p w14:paraId="69D165AC" w14:textId="77777777" w:rsidR="00466C18" w:rsidRPr="00466C18" w:rsidRDefault="00466C18" w:rsidP="00466C18">
      <w:pPr>
        <w:numPr>
          <w:ilvl w:val="0"/>
          <w:numId w:val="43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t>W przypadku powstania szkody Zamawiający ma prawo dochodzenia odszkodowania przewyższającego wysokość kar umownych do wysokości rzeczywiście poniesionej szkody.</w:t>
      </w:r>
    </w:p>
    <w:p w14:paraId="21366EEC" w14:textId="77777777" w:rsidR="00466C18" w:rsidRPr="00466C18" w:rsidRDefault="00466C18" w:rsidP="00466C18">
      <w:pPr>
        <w:numPr>
          <w:ilvl w:val="0"/>
          <w:numId w:val="43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t>Strony ustalają, że zapłata należności tytułem kar umownych nastąpi na podstawie noty obciążeniowej, w terminie 5 dni od dnia jej doręczenia. W razie bezskutecznego upływu terminu zostaną naliczone odsetki ustawowe za opóźnienie.</w:t>
      </w:r>
    </w:p>
    <w:p w14:paraId="404A1BBE" w14:textId="77777777" w:rsidR="00466C18" w:rsidRPr="00466C18" w:rsidRDefault="00466C18" w:rsidP="00466C18">
      <w:pPr>
        <w:numPr>
          <w:ilvl w:val="0"/>
          <w:numId w:val="43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t>Zamawiający może dokonać potrącenia wymagalnych kar umownych z wynagrodzenia Wykonawcy, składając stosowne oświadczenie.</w:t>
      </w:r>
    </w:p>
    <w:p w14:paraId="761710DA" w14:textId="77777777" w:rsidR="00466C18" w:rsidRPr="00466C18" w:rsidRDefault="00466C18" w:rsidP="00466C18">
      <w:pPr>
        <w:numPr>
          <w:ilvl w:val="0"/>
          <w:numId w:val="43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t>Wykonawca zobowiązany jest do niezwłocznego pisemnego informowania Zamawiającego o przewidywanym opóźnieniu w realizacji przedmiotu umowy.</w:t>
      </w:r>
    </w:p>
    <w:p w14:paraId="472003CC" w14:textId="77777777" w:rsidR="008316CC" w:rsidRPr="00EE3912" w:rsidRDefault="008316CC" w:rsidP="006F18DD">
      <w:pPr>
        <w:suppressAutoHyphens/>
        <w:autoSpaceDN w:val="0"/>
        <w:spacing w:after="0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14:paraId="0B7CA8AF" w14:textId="2B3C50DA" w:rsidR="00487F3E" w:rsidRPr="00EE3912" w:rsidRDefault="001E20DE" w:rsidP="006F18DD">
      <w:pPr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§</w:t>
      </w:r>
      <w:r w:rsidR="00006400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10</w:t>
      </w:r>
    </w:p>
    <w:p w14:paraId="24FAFD61" w14:textId="7DF47A64" w:rsidR="00621A9F" w:rsidRPr="00EE3912" w:rsidRDefault="001E20DE" w:rsidP="000E64C0">
      <w:pPr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ZMIANY POSTANOWIEŃ UMOWY</w:t>
      </w:r>
    </w:p>
    <w:p w14:paraId="6F252AB0" w14:textId="207903D1" w:rsidR="00466C18" w:rsidRPr="00466C18" w:rsidRDefault="00466C18" w:rsidP="00466C18">
      <w:pPr>
        <w:widowControl w:val="0"/>
        <w:numPr>
          <w:ilvl w:val="0"/>
          <w:numId w:val="4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t xml:space="preserve">Wszystkie zmiany umowy wymagają pod rygorem nieważności formy pisemnego aneksu podpisanego przez obie strony z wyjątkiem zmian opisanych w </w:t>
      </w:r>
      <w:r w:rsidRPr="00857D94">
        <w:rPr>
          <w:rFonts w:ascii="Times New Roman" w:hAnsi="Times New Roman" w:cs="Times New Roman"/>
          <w:bCs/>
          <w:szCs w:val="24"/>
        </w:rPr>
        <w:t xml:space="preserve">§ </w:t>
      </w:r>
      <w:r w:rsidR="00857D94" w:rsidRPr="00857D94">
        <w:rPr>
          <w:rFonts w:ascii="Times New Roman" w:hAnsi="Times New Roman" w:cs="Times New Roman"/>
          <w:bCs/>
          <w:szCs w:val="24"/>
        </w:rPr>
        <w:t>4</w:t>
      </w:r>
      <w:r w:rsidRPr="00857D94">
        <w:rPr>
          <w:rFonts w:ascii="Times New Roman" w:hAnsi="Times New Roman" w:cs="Times New Roman"/>
          <w:bCs/>
          <w:szCs w:val="24"/>
        </w:rPr>
        <w:t xml:space="preserve"> i 11.</w:t>
      </w:r>
    </w:p>
    <w:p w14:paraId="7FE3A6A2" w14:textId="77777777" w:rsidR="00466C18" w:rsidRPr="00466C18" w:rsidRDefault="00466C18" w:rsidP="00466C18">
      <w:pPr>
        <w:widowControl w:val="0"/>
        <w:numPr>
          <w:ilvl w:val="0"/>
          <w:numId w:val="4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t>Ewentualne spory mogące powstać na tle realizacji niniejszej umowy strony rozstrzygane będą przez właściwy rzeczowo sąd w Rzeszowie.</w:t>
      </w:r>
    </w:p>
    <w:p w14:paraId="5B7C8910" w14:textId="77777777" w:rsidR="00466C18" w:rsidRPr="00466C18" w:rsidRDefault="00466C18" w:rsidP="00466C18">
      <w:pPr>
        <w:numPr>
          <w:ilvl w:val="0"/>
          <w:numId w:val="4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66C18">
        <w:rPr>
          <w:rFonts w:ascii="Times New Roman" w:hAnsi="Times New Roman" w:cs="Times New Roman"/>
          <w:sz w:val="24"/>
          <w:szCs w:val="24"/>
        </w:rPr>
        <w:t>W sprawach nieuregulowanych niniejszą umową stosuje się w przepisy Kodeksu cywilnego.</w:t>
      </w:r>
    </w:p>
    <w:p w14:paraId="4429F355" w14:textId="77777777" w:rsidR="00433524" w:rsidRDefault="00433524" w:rsidP="006F18DD">
      <w:pPr>
        <w:suppressAutoHyphens/>
        <w:autoSpaceDN w:val="0"/>
        <w:spacing w:after="0"/>
        <w:ind w:left="425" w:hanging="425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</w:p>
    <w:p w14:paraId="0B19DB97" w14:textId="79ED3404" w:rsidR="00085108" w:rsidRPr="00EE3912" w:rsidRDefault="001E20DE" w:rsidP="000E64C0">
      <w:pPr>
        <w:tabs>
          <w:tab w:val="left" w:pos="425"/>
        </w:tabs>
        <w:spacing w:after="0"/>
        <w:jc w:val="center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 xml:space="preserve">§ </w:t>
      </w:r>
      <w:r w:rsidR="00006400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11</w:t>
      </w:r>
    </w:p>
    <w:p w14:paraId="7A09E4D4" w14:textId="77777777" w:rsidR="00695FAF" w:rsidRPr="00EE3912" w:rsidRDefault="001E20DE" w:rsidP="00C74489">
      <w:pPr>
        <w:numPr>
          <w:ilvl w:val="0"/>
          <w:numId w:val="28"/>
        </w:numPr>
        <w:spacing w:after="0"/>
        <w:ind w:left="284" w:hanging="284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>Strony ustalają adres do korespondencji, w tym doręczania oświadczeń woli stron:</w:t>
      </w:r>
    </w:p>
    <w:p w14:paraId="689C82F6" w14:textId="77777777" w:rsidR="001E20DE" w:rsidRPr="00EE3912" w:rsidRDefault="001E20DE" w:rsidP="006F18DD">
      <w:pPr>
        <w:numPr>
          <w:ilvl w:val="0"/>
          <w:numId w:val="15"/>
        </w:numPr>
        <w:spacing w:after="0"/>
        <w:ind w:left="567" w:hanging="283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 xml:space="preserve">Zamawiający –Zarząd Zieleni Miejskiej w Rzeszowie, </w:t>
      </w:r>
      <w:r w:rsidR="00695FAF" w:rsidRPr="00EE3912">
        <w:rPr>
          <w:rFonts w:ascii="Times New Roman" w:eastAsia="SimSun" w:hAnsi="Times New Roman" w:cs="Times New Roman"/>
          <w:kern w:val="3"/>
          <w:sz w:val="24"/>
          <w:szCs w:val="24"/>
        </w:rPr>
        <w:t> </w:t>
      </w:r>
      <w:r w:rsidR="00695FAF" w:rsidRPr="00EE3912">
        <w:rPr>
          <w:rFonts w:ascii="Times New Roman" w:eastAsia="SimSun" w:hAnsi="Times New Roman" w:cs="Times New Roman"/>
          <w:kern w:val="3"/>
          <w:sz w:val="24"/>
          <w:szCs w:val="24"/>
        </w:rPr>
        <w:br/>
      </w: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>Plac Ofiar Getta 6, 35-002 Rzeszów, mail: sekretariat@zzm.erzeszow.pl,</w:t>
      </w:r>
    </w:p>
    <w:p w14:paraId="57591193" w14:textId="77777777" w:rsidR="00695FAF" w:rsidRPr="00EE3912" w:rsidRDefault="001E20DE" w:rsidP="006F18DD">
      <w:pPr>
        <w:numPr>
          <w:ilvl w:val="0"/>
          <w:numId w:val="15"/>
        </w:numPr>
        <w:tabs>
          <w:tab w:val="left" w:pos="284"/>
        </w:tabs>
        <w:spacing w:after="0"/>
        <w:ind w:left="567" w:hanging="283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>Wykonawca</w:t>
      </w:r>
      <w:r w:rsidR="00BA36D9" w:rsidRPr="00EE3912">
        <w:rPr>
          <w:rFonts w:ascii="Times New Roman" w:eastAsia="SimSun" w:hAnsi="Times New Roman" w:cs="Times New Roman"/>
          <w:kern w:val="3"/>
          <w:sz w:val="24"/>
          <w:szCs w:val="24"/>
        </w:rPr>
        <w:t>–</w:t>
      </w:r>
      <w:r w:rsidR="002B6002" w:rsidRPr="00EE3912">
        <w:rPr>
          <w:rFonts w:ascii="Times New Roman" w:eastAsia="SimSun" w:hAnsi="Times New Roman" w:cs="Times New Roman"/>
          <w:kern w:val="3"/>
          <w:sz w:val="24"/>
          <w:szCs w:val="24"/>
        </w:rPr>
        <w:t xml:space="preserve"> ……………………………………………………</w:t>
      </w:r>
      <w:r w:rsidR="008316CC" w:rsidRPr="00EE3912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………………………………</w:t>
      </w:r>
      <w:r w:rsidR="00695FAF" w:rsidRPr="00EE3912"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</w:p>
    <w:p w14:paraId="0F04180F" w14:textId="77777777" w:rsidR="00DF500F" w:rsidRPr="00EE3912" w:rsidRDefault="001E20DE" w:rsidP="00C74489">
      <w:pPr>
        <w:numPr>
          <w:ilvl w:val="0"/>
          <w:numId w:val="28"/>
        </w:numPr>
        <w:spacing w:after="0"/>
        <w:ind w:left="284" w:hanging="284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>Każda zmiana adresu, określonego w ust.1 wymaga pisemnego poinformowania drugiej strony.</w:t>
      </w:r>
    </w:p>
    <w:p w14:paraId="2B1BC141" w14:textId="77777777" w:rsidR="001E20DE" w:rsidRPr="00EE3912" w:rsidRDefault="001E20DE" w:rsidP="00C74489">
      <w:pPr>
        <w:numPr>
          <w:ilvl w:val="0"/>
          <w:numId w:val="28"/>
        </w:numPr>
        <w:spacing w:after="0"/>
        <w:ind w:left="284" w:hanging="284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>W razie niepoinformowania o zmianie adresu, doręczenie korespondencji pod dotychczasowy adres ma skutek doręczenia.</w:t>
      </w:r>
    </w:p>
    <w:p w14:paraId="6472F4DF" w14:textId="77777777" w:rsidR="00E472A2" w:rsidRDefault="001E20DE" w:rsidP="00E472A2">
      <w:pPr>
        <w:numPr>
          <w:ilvl w:val="0"/>
          <w:numId w:val="28"/>
        </w:numPr>
        <w:spacing w:after="0"/>
        <w:ind w:left="284" w:hanging="284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EE3912">
        <w:rPr>
          <w:rFonts w:ascii="Times New Roman" w:eastAsia="SimSun" w:hAnsi="Times New Roman" w:cs="Times New Roman"/>
          <w:kern w:val="3"/>
          <w:sz w:val="24"/>
          <w:szCs w:val="24"/>
        </w:rPr>
        <w:t>Strony uzgadniają sposób kontaktu formalnego drogą pocztową na adresy podane w ust. 1 oraz sposób kontaktu bieżącego w ramach koordynacji procesu realizacji umowy drogą mailową na adresy podane w ust. 1.</w:t>
      </w:r>
    </w:p>
    <w:p w14:paraId="389F2089" w14:textId="589197A2" w:rsidR="001E20DE" w:rsidRPr="00E472A2" w:rsidRDefault="001E20DE" w:rsidP="00E472A2">
      <w:pPr>
        <w:numPr>
          <w:ilvl w:val="0"/>
          <w:numId w:val="28"/>
        </w:numPr>
        <w:spacing w:after="0"/>
        <w:ind w:left="284" w:hanging="284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E472A2">
        <w:rPr>
          <w:rFonts w:ascii="Times New Roman" w:eastAsia="SimSun" w:hAnsi="Times New Roman" w:cs="Times New Roman"/>
          <w:kern w:val="3"/>
          <w:sz w:val="24"/>
          <w:szCs w:val="24"/>
        </w:rPr>
        <w:t>Umowę sporządzono w 2 egz., w tym 1 egz. dla Zamawiającego i 1 egz. dla Wykonawcy.</w:t>
      </w:r>
    </w:p>
    <w:p w14:paraId="198E494B" w14:textId="77777777" w:rsidR="000E64C0" w:rsidRDefault="000E64C0" w:rsidP="006F18DD">
      <w:pPr>
        <w:tabs>
          <w:tab w:val="center" w:pos="4535"/>
          <w:tab w:val="left" w:pos="7155"/>
        </w:tabs>
        <w:spacing w:after="0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14:paraId="5FF26B7D" w14:textId="1B7B09E1" w:rsidR="00022AFF" w:rsidRDefault="00CC0946" w:rsidP="009B672F">
      <w:pPr>
        <w:tabs>
          <w:tab w:val="left" w:pos="284"/>
        </w:tabs>
        <w:spacing w:after="0"/>
        <w:jc w:val="both"/>
        <w:rPr>
          <w:rFonts w:ascii="Times New Roman" w:eastAsia="SimSun" w:hAnsi="Times New Roman" w:cs="Times New Roman"/>
          <w:i/>
          <w:iCs/>
          <w:kern w:val="24"/>
          <w:sz w:val="24"/>
          <w:szCs w:val="24"/>
        </w:rPr>
      </w:pPr>
      <w:r w:rsidRPr="00EE3912">
        <w:rPr>
          <w:rFonts w:ascii="Times New Roman" w:hAnsi="Times New Roman" w:cs="Times New Roman"/>
          <w:b/>
          <w:bCs/>
          <w:sz w:val="24"/>
          <w:szCs w:val="24"/>
        </w:rPr>
        <w:t>WYKONAWCA:                                                                                        ZAMAWIAJĄCY:</w:t>
      </w:r>
    </w:p>
    <w:sectPr w:rsidR="00022AFF" w:rsidSect="001E0C79">
      <w:footerReference w:type="default" r:id="rId9"/>
      <w:headerReference w:type="first" r:id="rId10"/>
      <w:footerReference w:type="first" r:id="rId11"/>
      <w:pgSz w:w="11906" w:h="16838"/>
      <w:pgMar w:top="851" w:right="1133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018A9" w14:textId="77777777" w:rsidR="00E01386" w:rsidRDefault="00E01386" w:rsidP="00077CA1">
      <w:pPr>
        <w:spacing w:after="0" w:line="240" w:lineRule="auto"/>
      </w:pPr>
      <w:r>
        <w:separator/>
      </w:r>
    </w:p>
  </w:endnote>
  <w:endnote w:type="continuationSeparator" w:id="0">
    <w:p w14:paraId="35C843E3" w14:textId="77777777" w:rsidR="00E01386" w:rsidRDefault="00E01386" w:rsidP="00077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8566863"/>
      <w:docPartObj>
        <w:docPartGallery w:val="Page Numbers (Bottom of Page)"/>
        <w:docPartUnique/>
      </w:docPartObj>
    </w:sdtPr>
    <w:sdtContent>
      <w:p w14:paraId="67334845" w14:textId="54E2466C" w:rsidR="004F09DF" w:rsidRDefault="004F09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2BD" w:rsidRPr="006F02BD">
          <w:rPr>
            <w:noProof/>
            <w:lang w:val="pl-PL"/>
          </w:rPr>
          <w:t>6</w:t>
        </w:r>
        <w:r>
          <w:fldChar w:fldCharType="end"/>
        </w:r>
      </w:p>
    </w:sdtContent>
  </w:sdt>
  <w:p w14:paraId="06D35026" w14:textId="3CC1F3E9" w:rsidR="004205E8" w:rsidRPr="001A3EAC" w:rsidRDefault="004205E8">
    <w:pPr>
      <w:pStyle w:val="Stopka"/>
      <w:jc w:val="center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75E2E" w14:textId="77777777" w:rsidR="004205E8" w:rsidRPr="001A3EAC" w:rsidRDefault="004205E8" w:rsidP="001A3EAC">
    <w:pPr>
      <w:pStyle w:val="Stopka"/>
      <w:jc w:val="center"/>
      <w:rPr>
        <w:rFonts w:ascii="Times New Roman" w:hAnsi="Times New Roman"/>
        <w:sz w:val="20"/>
        <w:szCs w:val="20"/>
      </w:rPr>
    </w:pPr>
    <w:r w:rsidRPr="001A3EAC">
      <w:rPr>
        <w:rFonts w:ascii="Times New Roman" w:hAnsi="Times New Roman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81F78" w14:textId="77777777" w:rsidR="00E01386" w:rsidRDefault="00E01386" w:rsidP="00077CA1">
      <w:pPr>
        <w:spacing w:after="0" w:line="240" w:lineRule="auto"/>
      </w:pPr>
      <w:r>
        <w:separator/>
      </w:r>
    </w:p>
  </w:footnote>
  <w:footnote w:type="continuationSeparator" w:id="0">
    <w:p w14:paraId="17F423AA" w14:textId="77777777" w:rsidR="00E01386" w:rsidRDefault="00E01386" w:rsidP="00077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38F6B" w14:textId="664085C4" w:rsidR="004F09DF" w:rsidRDefault="004F09DF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SimSu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9"/>
    <w:multiLevelType w:val="singleLevel"/>
    <w:tmpl w:val="0E402AE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  <w:b w:val="0"/>
        <w:bCs w:val="0"/>
        <w:i w:val="0"/>
        <w:iCs w:val="0"/>
        <w:color w:val="000000"/>
        <w:kern w:val="1"/>
        <w:sz w:val="24"/>
        <w:szCs w:val="24"/>
      </w:rPr>
    </w:lvl>
  </w:abstractNum>
  <w:abstractNum w:abstractNumId="2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/>
        <w:color w:val="000000"/>
        <w:sz w:val="24"/>
        <w:szCs w:val="24"/>
      </w:rPr>
    </w:lvl>
  </w:abstractNum>
  <w:abstractNum w:abstractNumId="3" w15:restartNumberingAfterBreak="0">
    <w:nsid w:val="0000000F"/>
    <w:multiLevelType w:val="singleLevel"/>
    <w:tmpl w:val="A38CBE9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trike w:val="0"/>
      </w:rPr>
    </w:lvl>
  </w:abstractNum>
  <w:abstractNum w:abstractNumId="4" w15:restartNumberingAfterBreak="0">
    <w:nsid w:val="00000012"/>
    <w:multiLevelType w:val="singleLevel"/>
    <w:tmpl w:val="29061180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  <w:color w:val="000000"/>
      </w:rPr>
    </w:lvl>
  </w:abstractNum>
  <w:abstractNum w:abstractNumId="5" w15:restartNumberingAfterBreak="0">
    <w:nsid w:val="00000013"/>
    <w:multiLevelType w:val="single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  <w:color w:val="000000"/>
      </w:rPr>
    </w:lvl>
  </w:abstractNum>
  <w:abstractNum w:abstractNumId="6" w15:restartNumberingAfterBreak="0">
    <w:nsid w:val="00000015"/>
    <w:multiLevelType w:val="singleLevel"/>
    <w:tmpl w:val="00000015"/>
    <w:name w:val="WW8Num22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eastAsia="SimSun" w:cs="Times New Roman" w:hint="default"/>
      </w:rPr>
    </w:lvl>
  </w:abstractNum>
  <w:abstractNum w:abstractNumId="7" w15:restartNumberingAfterBreak="0">
    <w:nsid w:val="00000018"/>
    <w:multiLevelType w:val="singleLevel"/>
    <w:tmpl w:val="00000018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</w:rPr>
    </w:lvl>
  </w:abstractNum>
  <w:abstractNum w:abstractNumId="8" w15:restartNumberingAfterBreak="0">
    <w:nsid w:val="0000001B"/>
    <w:multiLevelType w:val="singleLevel"/>
    <w:tmpl w:val="0000001B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</w:rPr>
    </w:lvl>
  </w:abstractNum>
  <w:abstractNum w:abstractNumId="9" w15:restartNumberingAfterBreak="0">
    <w:nsid w:val="00000028"/>
    <w:multiLevelType w:val="multilevel"/>
    <w:tmpl w:val="00000028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C41782"/>
    <w:multiLevelType w:val="multilevel"/>
    <w:tmpl w:val="C12A058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0D76B79"/>
    <w:multiLevelType w:val="hybridMultilevel"/>
    <w:tmpl w:val="52E6D794"/>
    <w:lvl w:ilvl="0" w:tplc="8DAC901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437CCB"/>
    <w:multiLevelType w:val="hybridMultilevel"/>
    <w:tmpl w:val="38D48FE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B80651C4">
      <w:start w:val="30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0AD957F1"/>
    <w:multiLevelType w:val="hybridMultilevel"/>
    <w:tmpl w:val="2A1CC988"/>
    <w:lvl w:ilvl="0" w:tplc="F5AA2F6E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C4A1507"/>
    <w:multiLevelType w:val="hybridMultilevel"/>
    <w:tmpl w:val="39CEEB48"/>
    <w:lvl w:ilvl="0" w:tplc="BB94A840">
      <w:start w:val="1"/>
      <w:numFmt w:val="decimal"/>
      <w:lvlText w:val="%1."/>
      <w:lvlJc w:val="left"/>
      <w:pPr>
        <w:ind w:left="735" w:hanging="375"/>
      </w:pPr>
      <w:rPr>
        <w:rFonts w:hint="default"/>
        <w:b/>
        <w:bCs w:val="0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57046B"/>
    <w:multiLevelType w:val="hybridMultilevel"/>
    <w:tmpl w:val="9670DB4E"/>
    <w:lvl w:ilvl="0" w:tplc="78DAE98E">
      <w:start w:val="1"/>
      <w:numFmt w:val="decimal"/>
      <w:lvlText w:val="%1."/>
      <w:lvlJc w:val="left"/>
      <w:pPr>
        <w:ind w:left="2268" w:firstLine="28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E0C0819"/>
    <w:multiLevelType w:val="hybridMultilevel"/>
    <w:tmpl w:val="50FADDB8"/>
    <w:lvl w:ilvl="0" w:tplc="6C4AE71E">
      <w:start w:val="1"/>
      <w:numFmt w:val="decimal"/>
      <w:lvlText w:val="%1)"/>
      <w:lvlJc w:val="left"/>
      <w:pPr>
        <w:ind w:left="786" w:hanging="360"/>
      </w:pPr>
      <w:rPr>
        <w:rFonts w:hint="default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0E32370A"/>
    <w:multiLevelType w:val="hybridMultilevel"/>
    <w:tmpl w:val="FC469C00"/>
    <w:lvl w:ilvl="0" w:tplc="5C2672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1C324CF"/>
    <w:multiLevelType w:val="hybridMultilevel"/>
    <w:tmpl w:val="D32E4870"/>
    <w:lvl w:ilvl="0" w:tplc="76E0E58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i w:val="0"/>
        <w:i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32058A7"/>
    <w:multiLevelType w:val="hybridMultilevel"/>
    <w:tmpl w:val="770A1E88"/>
    <w:lvl w:ilvl="0" w:tplc="CF18612C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  <w:b w:val="0"/>
        <w:b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AE577B0"/>
    <w:multiLevelType w:val="hybridMultilevel"/>
    <w:tmpl w:val="CE947D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E4E4B17"/>
    <w:multiLevelType w:val="hybridMultilevel"/>
    <w:tmpl w:val="CD8AC6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0236C8"/>
    <w:multiLevelType w:val="hybridMultilevel"/>
    <w:tmpl w:val="4EAC70F6"/>
    <w:lvl w:ilvl="0" w:tplc="2BBE858A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496940"/>
    <w:multiLevelType w:val="hybridMultilevel"/>
    <w:tmpl w:val="BB60E63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7647391"/>
    <w:multiLevelType w:val="hybridMultilevel"/>
    <w:tmpl w:val="E6D62B84"/>
    <w:lvl w:ilvl="0" w:tplc="E20A2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A861191"/>
    <w:multiLevelType w:val="hybridMultilevel"/>
    <w:tmpl w:val="7DC430DC"/>
    <w:lvl w:ilvl="0" w:tplc="3FAC04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C3C3132"/>
    <w:multiLevelType w:val="hybridMultilevel"/>
    <w:tmpl w:val="6E52D31A"/>
    <w:lvl w:ilvl="0" w:tplc="4412DDC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2F2C7590"/>
    <w:multiLevelType w:val="hybridMultilevel"/>
    <w:tmpl w:val="AB486C06"/>
    <w:lvl w:ilvl="0" w:tplc="4B7AF736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F271FD"/>
    <w:multiLevelType w:val="hybridMultilevel"/>
    <w:tmpl w:val="2F7E764A"/>
    <w:lvl w:ilvl="0" w:tplc="6CE63DD4">
      <w:start w:val="1"/>
      <w:numFmt w:val="lowerLetter"/>
      <w:lvlText w:val="%1)"/>
      <w:lvlJc w:val="left"/>
      <w:pPr>
        <w:ind w:left="1211" w:hanging="360"/>
      </w:pPr>
      <w:rPr>
        <w:rFonts w:hint="default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32A8267B"/>
    <w:multiLevelType w:val="hybridMultilevel"/>
    <w:tmpl w:val="B8A644A0"/>
    <w:lvl w:ilvl="0" w:tplc="FA9CDDC2">
      <w:start w:val="1"/>
      <w:numFmt w:val="decimal"/>
      <w:lvlText w:val="%1."/>
      <w:lvlJc w:val="left"/>
      <w:pPr>
        <w:ind w:left="3621" w:hanging="360"/>
      </w:pPr>
      <w:rPr>
        <w:rFonts w:cs="Times New Roman" w:hint="default"/>
        <w:b w:val="0"/>
        <w:bCs w:val="0"/>
        <w:i w:val="0"/>
        <w:iCs w:val="0"/>
        <w:strike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55673E2"/>
    <w:multiLevelType w:val="hybridMultilevel"/>
    <w:tmpl w:val="D4148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77F4D79"/>
    <w:multiLevelType w:val="hybridMultilevel"/>
    <w:tmpl w:val="F2A431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BE16C32"/>
    <w:multiLevelType w:val="hybridMultilevel"/>
    <w:tmpl w:val="5B485906"/>
    <w:lvl w:ilvl="0" w:tplc="E04A12E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4" w15:restartNumberingAfterBreak="0">
    <w:nsid w:val="3F7D6F35"/>
    <w:multiLevelType w:val="hybridMultilevel"/>
    <w:tmpl w:val="0DA4B7A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2BE2864"/>
    <w:multiLevelType w:val="hybridMultilevel"/>
    <w:tmpl w:val="3FC23FF8"/>
    <w:lvl w:ilvl="0" w:tplc="9D4841E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3054EC0"/>
    <w:multiLevelType w:val="hybridMultilevel"/>
    <w:tmpl w:val="5D62D426"/>
    <w:lvl w:ilvl="0" w:tplc="772EAEB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401E0DE8">
      <w:start w:val="1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eastAsia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69C0D57"/>
    <w:multiLevelType w:val="hybridMultilevel"/>
    <w:tmpl w:val="D08AFB9C"/>
    <w:lvl w:ilvl="0" w:tplc="9C780F3C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A8F030B"/>
    <w:multiLevelType w:val="hybridMultilevel"/>
    <w:tmpl w:val="C1B4CD9E"/>
    <w:lvl w:ilvl="0" w:tplc="8CB6B72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2578E32E">
      <w:start w:val="1"/>
      <w:numFmt w:val="decimal"/>
      <w:lvlText w:val="%2."/>
      <w:lvlJc w:val="left"/>
      <w:pPr>
        <w:ind w:left="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BB51E72"/>
    <w:multiLevelType w:val="hybridMultilevel"/>
    <w:tmpl w:val="988A79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4E2765EB"/>
    <w:multiLevelType w:val="hybridMultilevel"/>
    <w:tmpl w:val="CE3C51E2"/>
    <w:lvl w:ilvl="0" w:tplc="4D507EA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E9738D3"/>
    <w:multiLevelType w:val="hybridMultilevel"/>
    <w:tmpl w:val="F2FAE7F0"/>
    <w:lvl w:ilvl="0" w:tplc="A5CE648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359409B"/>
    <w:multiLevelType w:val="hybridMultilevel"/>
    <w:tmpl w:val="E2626C4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7">
      <w:start w:val="1"/>
      <w:numFmt w:val="lowerLetter"/>
      <w:lvlText w:val="%3)"/>
      <w:lvlJc w:val="left"/>
      <w:pPr>
        <w:ind w:left="3420" w:hanging="36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53775021"/>
    <w:multiLevelType w:val="hybridMultilevel"/>
    <w:tmpl w:val="76CE525E"/>
    <w:lvl w:ilvl="0" w:tplc="31E0D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9968D3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99D1FE7"/>
    <w:multiLevelType w:val="hybridMultilevel"/>
    <w:tmpl w:val="03AC3160"/>
    <w:lvl w:ilvl="0" w:tplc="85A691F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A437BB6"/>
    <w:multiLevelType w:val="hybridMultilevel"/>
    <w:tmpl w:val="8690AFA2"/>
    <w:lvl w:ilvl="0" w:tplc="4FD89B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CC06DED"/>
    <w:multiLevelType w:val="hybridMultilevel"/>
    <w:tmpl w:val="80AE372E"/>
    <w:lvl w:ilvl="0" w:tplc="4A2C10F6">
      <w:start w:val="1"/>
      <w:numFmt w:val="decimal"/>
      <w:lvlText w:val="%1)"/>
      <w:lvlJc w:val="left"/>
      <w:pPr>
        <w:ind w:left="2204" w:hanging="360"/>
      </w:pPr>
      <w:rPr>
        <w:rFonts w:cs="Times New Roman" w:hint="default"/>
        <w:b w:val="0"/>
        <w:bCs w:val="0"/>
        <w:strike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7" w15:restartNumberingAfterBreak="0">
    <w:nsid w:val="5CC8205E"/>
    <w:multiLevelType w:val="hybridMultilevel"/>
    <w:tmpl w:val="FBD4A68A"/>
    <w:lvl w:ilvl="0" w:tplc="81FC19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2C1EEB"/>
    <w:multiLevelType w:val="hybridMultilevel"/>
    <w:tmpl w:val="C3508370"/>
    <w:lvl w:ilvl="0" w:tplc="E9760EB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6E40484"/>
    <w:multiLevelType w:val="multilevel"/>
    <w:tmpl w:val="49607750"/>
    <w:lvl w:ilvl="0">
      <w:start w:val="1"/>
      <w:numFmt w:val="decimal"/>
      <w:lvlText w:val="%1)"/>
      <w:lvlJc w:val="left"/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50" w15:restartNumberingAfterBreak="0">
    <w:nsid w:val="6AA05D52"/>
    <w:multiLevelType w:val="hybridMultilevel"/>
    <w:tmpl w:val="5EAEBDFA"/>
    <w:lvl w:ilvl="0" w:tplc="D63AFF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E87406"/>
    <w:multiLevelType w:val="hybridMultilevel"/>
    <w:tmpl w:val="005C0196"/>
    <w:lvl w:ilvl="0" w:tplc="D7B01A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11075B0">
      <w:start w:val="1"/>
      <w:numFmt w:val="decimal"/>
      <w:lvlText w:val="%4."/>
      <w:lvlJc w:val="left"/>
      <w:pPr>
        <w:ind w:left="502" w:hanging="360"/>
      </w:pPr>
      <w:rPr>
        <w:rFonts w:cs="Times New Roman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21A1F98"/>
    <w:multiLevelType w:val="hybridMultilevel"/>
    <w:tmpl w:val="653C3F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41C1B13"/>
    <w:multiLevelType w:val="hybridMultilevel"/>
    <w:tmpl w:val="BB624996"/>
    <w:lvl w:ilvl="0" w:tplc="6A0CA65C">
      <w:start w:val="1"/>
      <w:numFmt w:val="decimal"/>
      <w:lvlText w:val="%1."/>
      <w:lvlJc w:val="left"/>
      <w:pPr>
        <w:ind w:left="810" w:hanging="450"/>
      </w:pPr>
      <w:rPr>
        <w:rFonts w:hint="default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041B72"/>
    <w:multiLevelType w:val="hybridMultilevel"/>
    <w:tmpl w:val="E2626C42"/>
    <w:lvl w:ilvl="0" w:tplc="FFFFFFFF">
      <w:start w:val="1"/>
      <w:numFmt w:val="decimal"/>
      <w:lvlText w:val="%1)"/>
      <w:lvlJc w:val="left"/>
      <w:pPr>
        <w:ind w:left="1800" w:hanging="360"/>
      </w:p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Letter"/>
      <w:lvlText w:val="%3)"/>
      <w:lvlJc w:val="left"/>
      <w:pPr>
        <w:ind w:left="3420" w:hanging="36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621494006">
    <w:abstractNumId w:val="16"/>
  </w:num>
  <w:num w:numId="2" w16cid:durableId="960264176">
    <w:abstractNumId w:val="26"/>
  </w:num>
  <w:num w:numId="3" w16cid:durableId="1450859163">
    <w:abstractNumId w:val="27"/>
  </w:num>
  <w:num w:numId="4" w16cid:durableId="235407052">
    <w:abstractNumId w:val="20"/>
  </w:num>
  <w:num w:numId="5" w16cid:durableId="1374502563">
    <w:abstractNumId w:val="13"/>
  </w:num>
  <w:num w:numId="6" w16cid:durableId="2014798924">
    <w:abstractNumId w:val="44"/>
  </w:num>
  <w:num w:numId="7" w16cid:durableId="868420513">
    <w:abstractNumId w:val="15"/>
  </w:num>
  <w:num w:numId="8" w16cid:durableId="1957176527">
    <w:abstractNumId w:val="31"/>
  </w:num>
  <w:num w:numId="9" w16cid:durableId="831215180">
    <w:abstractNumId w:val="32"/>
  </w:num>
  <w:num w:numId="10" w16cid:durableId="379943537">
    <w:abstractNumId w:val="33"/>
  </w:num>
  <w:num w:numId="11" w16cid:durableId="607272439">
    <w:abstractNumId w:val="34"/>
  </w:num>
  <w:num w:numId="12" w16cid:durableId="650646043">
    <w:abstractNumId w:val="41"/>
  </w:num>
  <w:num w:numId="13" w16cid:durableId="1547791134">
    <w:abstractNumId w:val="24"/>
  </w:num>
  <w:num w:numId="14" w16cid:durableId="571047318">
    <w:abstractNumId w:val="51"/>
  </w:num>
  <w:num w:numId="15" w16cid:durableId="509419096">
    <w:abstractNumId w:val="35"/>
  </w:num>
  <w:num w:numId="16" w16cid:durableId="1981423939">
    <w:abstractNumId w:val="46"/>
  </w:num>
  <w:num w:numId="17" w16cid:durableId="1269315397">
    <w:abstractNumId w:val="0"/>
  </w:num>
  <w:num w:numId="18" w16cid:durableId="1390305559">
    <w:abstractNumId w:val="48"/>
  </w:num>
  <w:num w:numId="19" w16cid:durableId="501436319">
    <w:abstractNumId w:val="39"/>
  </w:num>
  <w:num w:numId="20" w16cid:durableId="1934243806">
    <w:abstractNumId w:val="11"/>
  </w:num>
  <w:num w:numId="21" w16cid:durableId="1359087047">
    <w:abstractNumId w:val="37"/>
  </w:num>
  <w:num w:numId="22" w16cid:durableId="1082265395">
    <w:abstractNumId w:val="19"/>
  </w:num>
  <w:num w:numId="23" w16cid:durableId="1877037853">
    <w:abstractNumId w:val="12"/>
  </w:num>
  <w:num w:numId="24" w16cid:durableId="608590888">
    <w:abstractNumId w:val="36"/>
  </w:num>
  <w:num w:numId="25" w16cid:durableId="1233465845">
    <w:abstractNumId w:val="53"/>
  </w:num>
  <w:num w:numId="26" w16cid:durableId="1642735437">
    <w:abstractNumId w:val="17"/>
  </w:num>
  <w:num w:numId="27" w16cid:durableId="142821799">
    <w:abstractNumId w:val="29"/>
  </w:num>
  <w:num w:numId="28" w16cid:durableId="1844393209">
    <w:abstractNumId w:val="23"/>
  </w:num>
  <w:num w:numId="29" w16cid:durableId="631980647">
    <w:abstractNumId w:val="28"/>
  </w:num>
  <w:num w:numId="30" w16cid:durableId="1744719298">
    <w:abstractNumId w:val="22"/>
  </w:num>
  <w:num w:numId="31" w16cid:durableId="1847279592">
    <w:abstractNumId w:val="21"/>
  </w:num>
  <w:num w:numId="32" w16cid:durableId="1060514038">
    <w:abstractNumId w:val="52"/>
  </w:num>
  <w:num w:numId="33" w16cid:durableId="749814050">
    <w:abstractNumId w:val="38"/>
  </w:num>
  <w:num w:numId="34" w16cid:durableId="1654215881">
    <w:abstractNumId w:val="10"/>
  </w:num>
  <w:num w:numId="35" w16cid:durableId="1623266178">
    <w:abstractNumId w:val="49"/>
  </w:num>
  <w:num w:numId="36" w16cid:durableId="530604575">
    <w:abstractNumId w:val="30"/>
  </w:num>
  <w:num w:numId="37" w16cid:durableId="608590481">
    <w:abstractNumId w:val="40"/>
  </w:num>
  <w:num w:numId="38" w16cid:durableId="167407904">
    <w:abstractNumId w:val="42"/>
  </w:num>
  <w:num w:numId="39" w16cid:durableId="513345300">
    <w:abstractNumId w:val="54"/>
  </w:num>
  <w:num w:numId="40" w16cid:durableId="1728141994">
    <w:abstractNumId w:val="25"/>
  </w:num>
  <w:num w:numId="41" w16cid:durableId="2103524335">
    <w:abstractNumId w:val="18"/>
  </w:num>
  <w:num w:numId="42" w16cid:durableId="596907045">
    <w:abstractNumId w:val="45"/>
  </w:num>
  <w:num w:numId="43" w16cid:durableId="1601253406">
    <w:abstractNumId w:val="43"/>
  </w:num>
  <w:num w:numId="44" w16cid:durableId="2114399976">
    <w:abstractNumId w:val="47"/>
  </w:num>
  <w:num w:numId="45" w16cid:durableId="833253658">
    <w:abstractNumId w:val="14"/>
  </w:num>
  <w:num w:numId="46" w16cid:durableId="972367881">
    <w:abstractNumId w:val="5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E94"/>
    <w:rsid w:val="00001945"/>
    <w:rsid w:val="00003979"/>
    <w:rsid w:val="0000422B"/>
    <w:rsid w:val="000058D7"/>
    <w:rsid w:val="00006400"/>
    <w:rsid w:val="0000658F"/>
    <w:rsid w:val="0000668D"/>
    <w:rsid w:val="00007686"/>
    <w:rsid w:val="00012F38"/>
    <w:rsid w:val="00013036"/>
    <w:rsid w:val="0001424A"/>
    <w:rsid w:val="000147DF"/>
    <w:rsid w:val="00014B15"/>
    <w:rsid w:val="00015D7B"/>
    <w:rsid w:val="00017525"/>
    <w:rsid w:val="00017D6C"/>
    <w:rsid w:val="00020163"/>
    <w:rsid w:val="00021D02"/>
    <w:rsid w:val="0002285B"/>
    <w:rsid w:val="00022AFF"/>
    <w:rsid w:val="00022ED8"/>
    <w:rsid w:val="00023C03"/>
    <w:rsid w:val="000251DA"/>
    <w:rsid w:val="00025437"/>
    <w:rsid w:val="00025E08"/>
    <w:rsid w:val="0002669E"/>
    <w:rsid w:val="00027B84"/>
    <w:rsid w:val="0003041B"/>
    <w:rsid w:val="00031395"/>
    <w:rsid w:val="00031CDD"/>
    <w:rsid w:val="00032A0E"/>
    <w:rsid w:val="00032F52"/>
    <w:rsid w:val="00034648"/>
    <w:rsid w:val="00034765"/>
    <w:rsid w:val="000366C6"/>
    <w:rsid w:val="00036C08"/>
    <w:rsid w:val="000416E2"/>
    <w:rsid w:val="00041BB0"/>
    <w:rsid w:val="000425A2"/>
    <w:rsid w:val="00042728"/>
    <w:rsid w:val="00043A8D"/>
    <w:rsid w:val="00043B67"/>
    <w:rsid w:val="000447CD"/>
    <w:rsid w:val="000447F1"/>
    <w:rsid w:val="00044A42"/>
    <w:rsid w:val="00044A6A"/>
    <w:rsid w:val="00045494"/>
    <w:rsid w:val="00046CFE"/>
    <w:rsid w:val="0005354C"/>
    <w:rsid w:val="000538B6"/>
    <w:rsid w:val="00053EF9"/>
    <w:rsid w:val="00054DFA"/>
    <w:rsid w:val="00056950"/>
    <w:rsid w:val="00056F15"/>
    <w:rsid w:val="000576AC"/>
    <w:rsid w:val="000606B8"/>
    <w:rsid w:val="00061F54"/>
    <w:rsid w:val="00062259"/>
    <w:rsid w:val="000622B0"/>
    <w:rsid w:val="00062548"/>
    <w:rsid w:val="00063401"/>
    <w:rsid w:val="00064A13"/>
    <w:rsid w:val="00066AEF"/>
    <w:rsid w:val="00066F27"/>
    <w:rsid w:val="00067419"/>
    <w:rsid w:val="0007068A"/>
    <w:rsid w:val="0007092F"/>
    <w:rsid w:val="00073007"/>
    <w:rsid w:val="00074451"/>
    <w:rsid w:val="000749E8"/>
    <w:rsid w:val="000757E5"/>
    <w:rsid w:val="00075E59"/>
    <w:rsid w:val="000766AC"/>
    <w:rsid w:val="00077CA1"/>
    <w:rsid w:val="000807CF"/>
    <w:rsid w:val="00081419"/>
    <w:rsid w:val="00081922"/>
    <w:rsid w:val="00082250"/>
    <w:rsid w:val="00083F72"/>
    <w:rsid w:val="00084BED"/>
    <w:rsid w:val="00085108"/>
    <w:rsid w:val="00085A7F"/>
    <w:rsid w:val="00085BBB"/>
    <w:rsid w:val="00085F6F"/>
    <w:rsid w:val="000863EA"/>
    <w:rsid w:val="000864EE"/>
    <w:rsid w:val="00087596"/>
    <w:rsid w:val="00090BD0"/>
    <w:rsid w:val="00090FFC"/>
    <w:rsid w:val="000918E3"/>
    <w:rsid w:val="00091B06"/>
    <w:rsid w:val="00093610"/>
    <w:rsid w:val="000939C2"/>
    <w:rsid w:val="00094127"/>
    <w:rsid w:val="00095488"/>
    <w:rsid w:val="00096C89"/>
    <w:rsid w:val="00096E11"/>
    <w:rsid w:val="00097022"/>
    <w:rsid w:val="00097472"/>
    <w:rsid w:val="000A032D"/>
    <w:rsid w:val="000A0B4B"/>
    <w:rsid w:val="000A141C"/>
    <w:rsid w:val="000A1945"/>
    <w:rsid w:val="000A2EEA"/>
    <w:rsid w:val="000A30A5"/>
    <w:rsid w:val="000A3FD8"/>
    <w:rsid w:val="000A453B"/>
    <w:rsid w:val="000A51C9"/>
    <w:rsid w:val="000A55EC"/>
    <w:rsid w:val="000A5C11"/>
    <w:rsid w:val="000A6320"/>
    <w:rsid w:val="000A6D0D"/>
    <w:rsid w:val="000A7454"/>
    <w:rsid w:val="000B0F5E"/>
    <w:rsid w:val="000B134F"/>
    <w:rsid w:val="000B1DFC"/>
    <w:rsid w:val="000B200E"/>
    <w:rsid w:val="000B35CD"/>
    <w:rsid w:val="000B38AD"/>
    <w:rsid w:val="000B5878"/>
    <w:rsid w:val="000B5A8B"/>
    <w:rsid w:val="000B5EB9"/>
    <w:rsid w:val="000B7AB7"/>
    <w:rsid w:val="000B7E0C"/>
    <w:rsid w:val="000C0766"/>
    <w:rsid w:val="000C0D0D"/>
    <w:rsid w:val="000C130E"/>
    <w:rsid w:val="000C14D5"/>
    <w:rsid w:val="000C1842"/>
    <w:rsid w:val="000C1C27"/>
    <w:rsid w:val="000C2BE9"/>
    <w:rsid w:val="000C3C42"/>
    <w:rsid w:val="000C4967"/>
    <w:rsid w:val="000C4C46"/>
    <w:rsid w:val="000C4F21"/>
    <w:rsid w:val="000D00D3"/>
    <w:rsid w:val="000D0FD5"/>
    <w:rsid w:val="000D253C"/>
    <w:rsid w:val="000D28CA"/>
    <w:rsid w:val="000D4A38"/>
    <w:rsid w:val="000D5F63"/>
    <w:rsid w:val="000D63C8"/>
    <w:rsid w:val="000D665C"/>
    <w:rsid w:val="000D6722"/>
    <w:rsid w:val="000D6DF2"/>
    <w:rsid w:val="000E03E4"/>
    <w:rsid w:val="000E1424"/>
    <w:rsid w:val="000E164D"/>
    <w:rsid w:val="000E3913"/>
    <w:rsid w:val="000E3C95"/>
    <w:rsid w:val="000E4470"/>
    <w:rsid w:val="000E5C09"/>
    <w:rsid w:val="000E64C0"/>
    <w:rsid w:val="000F0C65"/>
    <w:rsid w:val="000F113C"/>
    <w:rsid w:val="000F1783"/>
    <w:rsid w:val="000F41DC"/>
    <w:rsid w:val="000F4552"/>
    <w:rsid w:val="000F5192"/>
    <w:rsid w:val="001003F0"/>
    <w:rsid w:val="0010113D"/>
    <w:rsid w:val="001029F6"/>
    <w:rsid w:val="00103259"/>
    <w:rsid w:val="00106AFC"/>
    <w:rsid w:val="00106F0E"/>
    <w:rsid w:val="00107A52"/>
    <w:rsid w:val="00110455"/>
    <w:rsid w:val="0011098C"/>
    <w:rsid w:val="001130AD"/>
    <w:rsid w:val="001134DE"/>
    <w:rsid w:val="0012116C"/>
    <w:rsid w:val="0012174D"/>
    <w:rsid w:val="00122348"/>
    <w:rsid w:val="00122A77"/>
    <w:rsid w:val="00123594"/>
    <w:rsid w:val="0012368F"/>
    <w:rsid w:val="00123892"/>
    <w:rsid w:val="00123A95"/>
    <w:rsid w:val="00123BBE"/>
    <w:rsid w:val="001240A4"/>
    <w:rsid w:val="00124A78"/>
    <w:rsid w:val="001267CE"/>
    <w:rsid w:val="00127302"/>
    <w:rsid w:val="001273EE"/>
    <w:rsid w:val="001310C5"/>
    <w:rsid w:val="00131AF2"/>
    <w:rsid w:val="0013218D"/>
    <w:rsid w:val="00133B4F"/>
    <w:rsid w:val="00133DBC"/>
    <w:rsid w:val="0013482A"/>
    <w:rsid w:val="00135B79"/>
    <w:rsid w:val="00136879"/>
    <w:rsid w:val="00137BF4"/>
    <w:rsid w:val="00140783"/>
    <w:rsid w:val="00140E98"/>
    <w:rsid w:val="00141BCC"/>
    <w:rsid w:val="0014253A"/>
    <w:rsid w:val="001426F6"/>
    <w:rsid w:val="001438C4"/>
    <w:rsid w:val="00143944"/>
    <w:rsid w:val="00143DEB"/>
    <w:rsid w:val="00145BCC"/>
    <w:rsid w:val="00145E0A"/>
    <w:rsid w:val="00146607"/>
    <w:rsid w:val="001470FD"/>
    <w:rsid w:val="00150BE6"/>
    <w:rsid w:val="00151490"/>
    <w:rsid w:val="00152785"/>
    <w:rsid w:val="00153D7C"/>
    <w:rsid w:val="00154572"/>
    <w:rsid w:val="0015477F"/>
    <w:rsid w:val="00154A97"/>
    <w:rsid w:val="00155220"/>
    <w:rsid w:val="0015572B"/>
    <w:rsid w:val="00157687"/>
    <w:rsid w:val="001613DD"/>
    <w:rsid w:val="00163A69"/>
    <w:rsid w:val="00163CB7"/>
    <w:rsid w:val="001652C4"/>
    <w:rsid w:val="00166D53"/>
    <w:rsid w:val="00166F5D"/>
    <w:rsid w:val="00167D19"/>
    <w:rsid w:val="00167D51"/>
    <w:rsid w:val="00170045"/>
    <w:rsid w:val="00170F2D"/>
    <w:rsid w:val="0017142B"/>
    <w:rsid w:val="0017317C"/>
    <w:rsid w:val="00174415"/>
    <w:rsid w:val="001750C0"/>
    <w:rsid w:val="001765D9"/>
    <w:rsid w:val="001766B3"/>
    <w:rsid w:val="00176B3E"/>
    <w:rsid w:val="00180462"/>
    <w:rsid w:val="0018054F"/>
    <w:rsid w:val="00180D74"/>
    <w:rsid w:val="00181F7F"/>
    <w:rsid w:val="00182501"/>
    <w:rsid w:val="001837A1"/>
    <w:rsid w:val="00183CA4"/>
    <w:rsid w:val="001842F9"/>
    <w:rsid w:val="00185322"/>
    <w:rsid w:val="00185514"/>
    <w:rsid w:val="001857B2"/>
    <w:rsid w:val="0018596A"/>
    <w:rsid w:val="0018727C"/>
    <w:rsid w:val="001879F3"/>
    <w:rsid w:val="00191761"/>
    <w:rsid w:val="00191CAF"/>
    <w:rsid w:val="00192184"/>
    <w:rsid w:val="001923BF"/>
    <w:rsid w:val="00194B06"/>
    <w:rsid w:val="00197936"/>
    <w:rsid w:val="00197A4C"/>
    <w:rsid w:val="00197F7B"/>
    <w:rsid w:val="001A0CBE"/>
    <w:rsid w:val="001A0E71"/>
    <w:rsid w:val="001A1814"/>
    <w:rsid w:val="001A1F2E"/>
    <w:rsid w:val="001A2378"/>
    <w:rsid w:val="001A31E3"/>
    <w:rsid w:val="001A3CB7"/>
    <w:rsid w:val="001A3EAC"/>
    <w:rsid w:val="001A4D81"/>
    <w:rsid w:val="001A4DD6"/>
    <w:rsid w:val="001A5166"/>
    <w:rsid w:val="001A55F4"/>
    <w:rsid w:val="001A6412"/>
    <w:rsid w:val="001A69C9"/>
    <w:rsid w:val="001A6F61"/>
    <w:rsid w:val="001A7E51"/>
    <w:rsid w:val="001B094F"/>
    <w:rsid w:val="001B0D23"/>
    <w:rsid w:val="001B16B8"/>
    <w:rsid w:val="001B3553"/>
    <w:rsid w:val="001B3907"/>
    <w:rsid w:val="001B3F38"/>
    <w:rsid w:val="001B4830"/>
    <w:rsid w:val="001B546F"/>
    <w:rsid w:val="001B5BF7"/>
    <w:rsid w:val="001B5D18"/>
    <w:rsid w:val="001B64F5"/>
    <w:rsid w:val="001B6599"/>
    <w:rsid w:val="001B6E8E"/>
    <w:rsid w:val="001B7555"/>
    <w:rsid w:val="001B7D04"/>
    <w:rsid w:val="001C067E"/>
    <w:rsid w:val="001C080B"/>
    <w:rsid w:val="001C2206"/>
    <w:rsid w:val="001C294A"/>
    <w:rsid w:val="001C2DB1"/>
    <w:rsid w:val="001C32BE"/>
    <w:rsid w:val="001C4732"/>
    <w:rsid w:val="001C57D3"/>
    <w:rsid w:val="001C580F"/>
    <w:rsid w:val="001C5D70"/>
    <w:rsid w:val="001C6093"/>
    <w:rsid w:val="001C6852"/>
    <w:rsid w:val="001C70EB"/>
    <w:rsid w:val="001C7141"/>
    <w:rsid w:val="001C75BD"/>
    <w:rsid w:val="001C7B09"/>
    <w:rsid w:val="001C7EA0"/>
    <w:rsid w:val="001D0B0D"/>
    <w:rsid w:val="001D0D67"/>
    <w:rsid w:val="001D0FF3"/>
    <w:rsid w:val="001D20BD"/>
    <w:rsid w:val="001D276B"/>
    <w:rsid w:val="001D3AC5"/>
    <w:rsid w:val="001D4A98"/>
    <w:rsid w:val="001D582B"/>
    <w:rsid w:val="001D5E62"/>
    <w:rsid w:val="001D6220"/>
    <w:rsid w:val="001D6351"/>
    <w:rsid w:val="001D7132"/>
    <w:rsid w:val="001D7279"/>
    <w:rsid w:val="001E0C79"/>
    <w:rsid w:val="001E1ACD"/>
    <w:rsid w:val="001E20DE"/>
    <w:rsid w:val="001E34D7"/>
    <w:rsid w:val="001E3B5F"/>
    <w:rsid w:val="001E4586"/>
    <w:rsid w:val="001E5536"/>
    <w:rsid w:val="001E5779"/>
    <w:rsid w:val="001E587C"/>
    <w:rsid w:val="001E7D85"/>
    <w:rsid w:val="001F0631"/>
    <w:rsid w:val="001F495F"/>
    <w:rsid w:val="001F4CF4"/>
    <w:rsid w:val="001F5089"/>
    <w:rsid w:val="001F5276"/>
    <w:rsid w:val="001F5445"/>
    <w:rsid w:val="001F5614"/>
    <w:rsid w:val="001F5D07"/>
    <w:rsid w:val="001F7E12"/>
    <w:rsid w:val="002005E5"/>
    <w:rsid w:val="0020116A"/>
    <w:rsid w:val="0020146E"/>
    <w:rsid w:val="0020319F"/>
    <w:rsid w:val="00205202"/>
    <w:rsid w:val="002053A5"/>
    <w:rsid w:val="00205AE7"/>
    <w:rsid w:val="00206157"/>
    <w:rsid w:val="002062D9"/>
    <w:rsid w:val="00206E08"/>
    <w:rsid w:val="00207471"/>
    <w:rsid w:val="00207E34"/>
    <w:rsid w:val="0021225E"/>
    <w:rsid w:val="0021249D"/>
    <w:rsid w:val="00212D65"/>
    <w:rsid w:val="00213F38"/>
    <w:rsid w:val="00214830"/>
    <w:rsid w:val="00214CB1"/>
    <w:rsid w:val="002157B3"/>
    <w:rsid w:val="002162CB"/>
    <w:rsid w:val="00216360"/>
    <w:rsid w:val="00216809"/>
    <w:rsid w:val="002206D7"/>
    <w:rsid w:val="0022105C"/>
    <w:rsid w:val="00221BC3"/>
    <w:rsid w:val="0022517B"/>
    <w:rsid w:val="002254E6"/>
    <w:rsid w:val="002255DC"/>
    <w:rsid w:val="00225AFF"/>
    <w:rsid w:val="0022723B"/>
    <w:rsid w:val="002309D1"/>
    <w:rsid w:val="00231A5D"/>
    <w:rsid w:val="00232C7B"/>
    <w:rsid w:val="00232DDD"/>
    <w:rsid w:val="00232E52"/>
    <w:rsid w:val="00233F96"/>
    <w:rsid w:val="002347E8"/>
    <w:rsid w:val="00234BB6"/>
    <w:rsid w:val="00234E41"/>
    <w:rsid w:val="00234F69"/>
    <w:rsid w:val="00235495"/>
    <w:rsid w:val="002359B1"/>
    <w:rsid w:val="0023686D"/>
    <w:rsid w:val="00236892"/>
    <w:rsid w:val="00236911"/>
    <w:rsid w:val="00237E1D"/>
    <w:rsid w:val="00243E6A"/>
    <w:rsid w:val="00243EF7"/>
    <w:rsid w:val="00244E31"/>
    <w:rsid w:val="002458CC"/>
    <w:rsid w:val="00247B64"/>
    <w:rsid w:val="00250752"/>
    <w:rsid w:val="00250AE4"/>
    <w:rsid w:val="002517EE"/>
    <w:rsid w:val="0025182F"/>
    <w:rsid w:val="00251B5C"/>
    <w:rsid w:val="00251C66"/>
    <w:rsid w:val="00254901"/>
    <w:rsid w:val="00254A5F"/>
    <w:rsid w:val="002552C7"/>
    <w:rsid w:val="00255F5E"/>
    <w:rsid w:val="00256A98"/>
    <w:rsid w:val="00256BCB"/>
    <w:rsid w:val="00256F3D"/>
    <w:rsid w:val="00257C9B"/>
    <w:rsid w:val="00257D77"/>
    <w:rsid w:val="00261B78"/>
    <w:rsid w:val="0026228C"/>
    <w:rsid w:val="00262530"/>
    <w:rsid w:val="0026316D"/>
    <w:rsid w:val="00263293"/>
    <w:rsid w:val="00264FF9"/>
    <w:rsid w:val="00265CC9"/>
    <w:rsid w:val="00266795"/>
    <w:rsid w:val="00267DFA"/>
    <w:rsid w:val="002705F6"/>
    <w:rsid w:val="00270F46"/>
    <w:rsid w:val="0027128E"/>
    <w:rsid w:val="00271467"/>
    <w:rsid w:val="0027194A"/>
    <w:rsid w:val="00271E6F"/>
    <w:rsid w:val="00272149"/>
    <w:rsid w:val="00272681"/>
    <w:rsid w:val="00272CB9"/>
    <w:rsid w:val="00272EDC"/>
    <w:rsid w:val="0027312C"/>
    <w:rsid w:val="0027449A"/>
    <w:rsid w:val="00274F20"/>
    <w:rsid w:val="00275588"/>
    <w:rsid w:val="002764E9"/>
    <w:rsid w:val="00277978"/>
    <w:rsid w:val="00277ECB"/>
    <w:rsid w:val="00280ED8"/>
    <w:rsid w:val="00281F8F"/>
    <w:rsid w:val="00282ED7"/>
    <w:rsid w:val="00283F6F"/>
    <w:rsid w:val="0028443B"/>
    <w:rsid w:val="00284A9C"/>
    <w:rsid w:val="0028527E"/>
    <w:rsid w:val="00285F8E"/>
    <w:rsid w:val="00286AD3"/>
    <w:rsid w:val="00291B27"/>
    <w:rsid w:val="00291D0A"/>
    <w:rsid w:val="002944E5"/>
    <w:rsid w:val="002971CA"/>
    <w:rsid w:val="0029775F"/>
    <w:rsid w:val="00297881"/>
    <w:rsid w:val="002A1502"/>
    <w:rsid w:val="002A30F9"/>
    <w:rsid w:val="002A5554"/>
    <w:rsid w:val="002A5B6F"/>
    <w:rsid w:val="002A5DEE"/>
    <w:rsid w:val="002A67C7"/>
    <w:rsid w:val="002A6A9C"/>
    <w:rsid w:val="002B1B23"/>
    <w:rsid w:val="002B2130"/>
    <w:rsid w:val="002B238F"/>
    <w:rsid w:val="002B3177"/>
    <w:rsid w:val="002B38C5"/>
    <w:rsid w:val="002B4B18"/>
    <w:rsid w:val="002B4C6C"/>
    <w:rsid w:val="002B6002"/>
    <w:rsid w:val="002B6AEE"/>
    <w:rsid w:val="002B6FC2"/>
    <w:rsid w:val="002B7423"/>
    <w:rsid w:val="002C0F7A"/>
    <w:rsid w:val="002C14E1"/>
    <w:rsid w:val="002C1B18"/>
    <w:rsid w:val="002C3125"/>
    <w:rsid w:val="002C3B36"/>
    <w:rsid w:val="002C494C"/>
    <w:rsid w:val="002C57ED"/>
    <w:rsid w:val="002C59A7"/>
    <w:rsid w:val="002C6218"/>
    <w:rsid w:val="002C6DA4"/>
    <w:rsid w:val="002C6E34"/>
    <w:rsid w:val="002C6E9D"/>
    <w:rsid w:val="002C7073"/>
    <w:rsid w:val="002C7A01"/>
    <w:rsid w:val="002C7EBE"/>
    <w:rsid w:val="002D0DA6"/>
    <w:rsid w:val="002D149E"/>
    <w:rsid w:val="002D3AFB"/>
    <w:rsid w:val="002D4532"/>
    <w:rsid w:val="002D64DB"/>
    <w:rsid w:val="002D6F5B"/>
    <w:rsid w:val="002E121E"/>
    <w:rsid w:val="002E12E6"/>
    <w:rsid w:val="002E1557"/>
    <w:rsid w:val="002E2A13"/>
    <w:rsid w:val="002E3430"/>
    <w:rsid w:val="002E4241"/>
    <w:rsid w:val="002E50E4"/>
    <w:rsid w:val="002E51C9"/>
    <w:rsid w:val="002E6FD4"/>
    <w:rsid w:val="002E75B5"/>
    <w:rsid w:val="002F061D"/>
    <w:rsid w:val="002F26D1"/>
    <w:rsid w:val="002F27E1"/>
    <w:rsid w:val="002F4C30"/>
    <w:rsid w:val="002F4FEE"/>
    <w:rsid w:val="002F5FB6"/>
    <w:rsid w:val="002F6F43"/>
    <w:rsid w:val="002F778F"/>
    <w:rsid w:val="0030022A"/>
    <w:rsid w:val="00301238"/>
    <w:rsid w:val="00302E23"/>
    <w:rsid w:val="003040F1"/>
    <w:rsid w:val="003041F6"/>
    <w:rsid w:val="0030461C"/>
    <w:rsid w:val="00305A96"/>
    <w:rsid w:val="00305C60"/>
    <w:rsid w:val="0030659D"/>
    <w:rsid w:val="003109D6"/>
    <w:rsid w:val="00310A2E"/>
    <w:rsid w:val="00311444"/>
    <w:rsid w:val="00311CD3"/>
    <w:rsid w:val="003122B2"/>
    <w:rsid w:val="003126E5"/>
    <w:rsid w:val="003128C0"/>
    <w:rsid w:val="00313423"/>
    <w:rsid w:val="00313BAC"/>
    <w:rsid w:val="003141A5"/>
    <w:rsid w:val="00314544"/>
    <w:rsid w:val="00314635"/>
    <w:rsid w:val="00315655"/>
    <w:rsid w:val="00316D0C"/>
    <w:rsid w:val="00320198"/>
    <w:rsid w:val="00321427"/>
    <w:rsid w:val="00321A4B"/>
    <w:rsid w:val="00322787"/>
    <w:rsid w:val="003244DE"/>
    <w:rsid w:val="00324BCF"/>
    <w:rsid w:val="0032693A"/>
    <w:rsid w:val="0032727B"/>
    <w:rsid w:val="00327DC8"/>
    <w:rsid w:val="00327DCA"/>
    <w:rsid w:val="0033031B"/>
    <w:rsid w:val="003305D5"/>
    <w:rsid w:val="003331EC"/>
    <w:rsid w:val="00333535"/>
    <w:rsid w:val="0033709D"/>
    <w:rsid w:val="00340EF6"/>
    <w:rsid w:val="00340F83"/>
    <w:rsid w:val="003421C1"/>
    <w:rsid w:val="00343667"/>
    <w:rsid w:val="003444C5"/>
    <w:rsid w:val="0034581E"/>
    <w:rsid w:val="00346DF1"/>
    <w:rsid w:val="003470E2"/>
    <w:rsid w:val="0034791D"/>
    <w:rsid w:val="00347E7D"/>
    <w:rsid w:val="00347EE9"/>
    <w:rsid w:val="003531A2"/>
    <w:rsid w:val="00353A38"/>
    <w:rsid w:val="003548A8"/>
    <w:rsid w:val="0035519F"/>
    <w:rsid w:val="003552C3"/>
    <w:rsid w:val="0035532D"/>
    <w:rsid w:val="0035594D"/>
    <w:rsid w:val="003564FD"/>
    <w:rsid w:val="00356E12"/>
    <w:rsid w:val="0035709E"/>
    <w:rsid w:val="00357137"/>
    <w:rsid w:val="003574A2"/>
    <w:rsid w:val="00357A25"/>
    <w:rsid w:val="00357FF5"/>
    <w:rsid w:val="00360990"/>
    <w:rsid w:val="00360D0B"/>
    <w:rsid w:val="003646A2"/>
    <w:rsid w:val="003651FB"/>
    <w:rsid w:val="00366846"/>
    <w:rsid w:val="00366D31"/>
    <w:rsid w:val="00367780"/>
    <w:rsid w:val="00372195"/>
    <w:rsid w:val="00372A2B"/>
    <w:rsid w:val="00372D70"/>
    <w:rsid w:val="003730F1"/>
    <w:rsid w:val="00374B1F"/>
    <w:rsid w:val="00375765"/>
    <w:rsid w:val="003766FD"/>
    <w:rsid w:val="003767C8"/>
    <w:rsid w:val="00377337"/>
    <w:rsid w:val="00377EDC"/>
    <w:rsid w:val="00377F52"/>
    <w:rsid w:val="00380057"/>
    <w:rsid w:val="00380CB5"/>
    <w:rsid w:val="00381B5C"/>
    <w:rsid w:val="003828BC"/>
    <w:rsid w:val="00384A0B"/>
    <w:rsid w:val="00386A0C"/>
    <w:rsid w:val="00386C72"/>
    <w:rsid w:val="00386D24"/>
    <w:rsid w:val="00387051"/>
    <w:rsid w:val="0038799B"/>
    <w:rsid w:val="00391369"/>
    <w:rsid w:val="00392CAB"/>
    <w:rsid w:val="003933EB"/>
    <w:rsid w:val="003949A9"/>
    <w:rsid w:val="00396F12"/>
    <w:rsid w:val="003A0030"/>
    <w:rsid w:val="003A0CB0"/>
    <w:rsid w:val="003A1166"/>
    <w:rsid w:val="003A13C2"/>
    <w:rsid w:val="003A22DB"/>
    <w:rsid w:val="003A28EA"/>
    <w:rsid w:val="003A2B15"/>
    <w:rsid w:val="003A439C"/>
    <w:rsid w:val="003A4AA6"/>
    <w:rsid w:val="003A51FB"/>
    <w:rsid w:val="003A5E6F"/>
    <w:rsid w:val="003A5EAD"/>
    <w:rsid w:val="003A7364"/>
    <w:rsid w:val="003A76DF"/>
    <w:rsid w:val="003A7A39"/>
    <w:rsid w:val="003A7BA0"/>
    <w:rsid w:val="003B24CB"/>
    <w:rsid w:val="003B2990"/>
    <w:rsid w:val="003B32E0"/>
    <w:rsid w:val="003B34AF"/>
    <w:rsid w:val="003B4B4B"/>
    <w:rsid w:val="003B5FCF"/>
    <w:rsid w:val="003B7A83"/>
    <w:rsid w:val="003C011F"/>
    <w:rsid w:val="003C038C"/>
    <w:rsid w:val="003C1AD8"/>
    <w:rsid w:val="003C284D"/>
    <w:rsid w:val="003C29FE"/>
    <w:rsid w:val="003C3581"/>
    <w:rsid w:val="003C416B"/>
    <w:rsid w:val="003C5901"/>
    <w:rsid w:val="003C608E"/>
    <w:rsid w:val="003C711D"/>
    <w:rsid w:val="003D1D9B"/>
    <w:rsid w:val="003D2FFA"/>
    <w:rsid w:val="003D4A05"/>
    <w:rsid w:val="003D4C0C"/>
    <w:rsid w:val="003D5485"/>
    <w:rsid w:val="003D555F"/>
    <w:rsid w:val="003D5FC9"/>
    <w:rsid w:val="003D7FC5"/>
    <w:rsid w:val="003E0148"/>
    <w:rsid w:val="003E0375"/>
    <w:rsid w:val="003E0A83"/>
    <w:rsid w:val="003E0C72"/>
    <w:rsid w:val="003E121C"/>
    <w:rsid w:val="003E2397"/>
    <w:rsid w:val="003E266A"/>
    <w:rsid w:val="003E2831"/>
    <w:rsid w:val="003E2F35"/>
    <w:rsid w:val="003E3B0B"/>
    <w:rsid w:val="003E3B93"/>
    <w:rsid w:val="003E79EE"/>
    <w:rsid w:val="003F06A3"/>
    <w:rsid w:val="003F1F3F"/>
    <w:rsid w:val="003F2D93"/>
    <w:rsid w:val="003F2FFB"/>
    <w:rsid w:val="003F35FE"/>
    <w:rsid w:val="003F3760"/>
    <w:rsid w:val="003F4B99"/>
    <w:rsid w:val="003F5CB8"/>
    <w:rsid w:val="004009B0"/>
    <w:rsid w:val="00400BE9"/>
    <w:rsid w:val="00401545"/>
    <w:rsid w:val="004015D1"/>
    <w:rsid w:val="0040225D"/>
    <w:rsid w:val="0040608E"/>
    <w:rsid w:val="0040653A"/>
    <w:rsid w:val="0040784E"/>
    <w:rsid w:val="00407F13"/>
    <w:rsid w:val="004100E3"/>
    <w:rsid w:val="00410793"/>
    <w:rsid w:val="00410F95"/>
    <w:rsid w:val="00411B79"/>
    <w:rsid w:val="00413045"/>
    <w:rsid w:val="00413CF6"/>
    <w:rsid w:val="004144F4"/>
    <w:rsid w:val="0041613E"/>
    <w:rsid w:val="00417B73"/>
    <w:rsid w:val="00417DC5"/>
    <w:rsid w:val="00417F87"/>
    <w:rsid w:val="004205E8"/>
    <w:rsid w:val="00421CBC"/>
    <w:rsid w:val="00422E44"/>
    <w:rsid w:val="0042303D"/>
    <w:rsid w:val="00423EF8"/>
    <w:rsid w:val="00423FC1"/>
    <w:rsid w:val="00424F5C"/>
    <w:rsid w:val="00424F93"/>
    <w:rsid w:val="00425FFE"/>
    <w:rsid w:val="00427804"/>
    <w:rsid w:val="00427CDC"/>
    <w:rsid w:val="00430B5B"/>
    <w:rsid w:val="00431972"/>
    <w:rsid w:val="00432832"/>
    <w:rsid w:val="0043284A"/>
    <w:rsid w:val="00433524"/>
    <w:rsid w:val="00433679"/>
    <w:rsid w:val="00433893"/>
    <w:rsid w:val="004344FA"/>
    <w:rsid w:val="0043535E"/>
    <w:rsid w:val="00435681"/>
    <w:rsid w:val="00435816"/>
    <w:rsid w:val="004365E5"/>
    <w:rsid w:val="0043681D"/>
    <w:rsid w:val="00437AAC"/>
    <w:rsid w:val="00437E20"/>
    <w:rsid w:val="00441523"/>
    <w:rsid w:val="004420EF"/>
    <w:rsid w:val="00442CC2"/>
    <w:rsid w:val="00443271"/>
    <w:rsid w:val="0044452D"/>
    <w:rsid w:val="004455BE"/>
    <w:rsid w:val="0044687C"/>
    <w:rsid w:val="004476A8"/>
    <w:rsid w:val="00453006"/>
    <w:rsid w:val="0045384C"/>
    <w:rsid w:val="00453F63"/>
    <w:rsid w:val="004543A0"/>
    <w:rsid w:val="0045443B"/>
    <w:rsid w:val="00454595"/>
    <w:rsid w:val="00454CA3"/>
    <w:rsid w:val="00455D4F"/>
    <w:rsid w:val="00455DE7"/>
    <w:rsid w:val="004566F1"/>
    <w:rsid w:val="00456E1B"/>
    <w:rsid w:val="00461EED"/>
    <w:rsid w:val="00462CE6"/>
    <w:rsid w:val="00464599"/>
    <w:rsid w:val="004646D7"/>
    <w:rsid w:val="004659D6"/>
    <w:rsid w:val="00466C18"/>
    <w:rsid w:val="00470297"/>
    <w:rsid w:val="0047067B"/>
    <w:rsid w:val="00471007"/>
    <w:rsid w:val="004713AB"/>
    <w:rsid w:val="00471ED6"/>
    <w:rsid w:val="00471FFC"/>
    <w:rsid w:val="00472396"/>
    <w:rsid w:val="0047242C"/>
    <w:rsid w:val="004754DB"/>
    <w:rsid w:val="004774B0"/>
    <w:rsid w:val="0048014D"/>
    <w:rsid w:val="004804F7"/>
    <w:rsid w:val="00483D8A"/>
    <w:rsid w:val="00484616"/>
    <w:rsid w:val="004846CE"/>
    <w:rsid w:val="00484C02"/>
    <w:rsid w:val="00485007"/>
    <w:rsid w:val="0048528F"/>
    <w:rsid w:val="00485C63"/>
    <w:rsid w:val="0048630B"/>
    <w:rsid w:val="00486549"/>
    <w:rsid w:val="0048694B"/>
    <w:rsid w:val="00486DC0"/>
    <w:rsid w:val="00487AAB"/>
    <w:rsid w:val="00487F3E"/>
    <w:rsid w:val="0049031E"/>
    <w:rsid w:val="004912C1"/>
    <w:rsid w:val="004916E3"/>
    <w:rsid w:val="00491A2E"/>
    <w:rsid w:val="00492D6C"/>
    <w:rsid w:val="004939A6"/>
    <w:rsid w:val="004941D3"/>
    <w:rsid w:val="00496280"/>
    <w:rsid w:val="0049734E"/>
    <w:rsid w:val="004A1859"/>
    <w:rsid w:val="004A1B04"/>
    <w:rsid w:val="004A28B1"/>
    <w:rsid w:val="004A3B89"/>
    <w:rsid w:val="004A466D"/>
    <w:rsid w:val="004A4E33"/>
    <w:rsid w:val="004A609D"/>
    <w:rsid w:val="004A6ADA"/>
    <w:rsid w:val="004B0352"/>
    <w:rsid w:val="004B16D8"/>
    <w:rsid w:val="004B3650"/>
    <w:rsid w:val="004B45EC"/>
    <w:rsid w:val="004B4691"/>
    <w:rsid w:val="004B4BEC"/>
    <w:rsid w:val="004B4FCF"/>
    <w:rsid w:val="004B6C1B"/>
    <w:rsid w:val="004C12E1"/>
    <w:rsid w:val="004C19E4"/>
    <w:rsid w:val="004C2E35"/>
    <w:rsid w:val="004C3D37"/>
    <w:rsid w:val="004C543E"/>
    <w:rsid w:val="004C5F07"/>
    <w:rsid w:val="004C62BF"/>
    <w:rsid w:val="004C7341"/>
    <w:rsid w:val="004C75FC"/>
    <w:rsid w:val="004C7E77"/>
    <w:rsid w:val="004D1AAD"/>
    <w:rsid w:val="004D2708"/>
    <w:rsid w:val="004D338E"/>
    <w:rsid w:val="004D4685"/>
    <w:rsid w:val="004D53D3"/>
    <w:rsid w:val="004D6191"/>
    <w:rsid w:val="004D7F84"/>
    <w:rsid w:val="004E004B"/>
    <w:rsid w:val="004E182A"/>
    <w:rsid w:val="004E1983"/>
    <w:rsid w:val="004E2297"/>
    <w:rsid w:val="004E23E9"/>
    <w:rsid w:val="004E2B5C"/>
    <w:rsid w:val="004E2DA0"/>
    <w:rsid w:val="004E4227"/>
    <w:rsid w:val="004E4BB3"/>
    <w:rsid w:val="004E5CFB"/>
    <w:rsid w:val="004E5D99"/>
    <w:rsid w:val="004E6946"/>
    <w:rsid w:val="004E709A"/>
    <w:rsid w:val="004E7182"/>
    <w:rsid w:val="004F09DF"/>
    <w:rsid w:val="004F1B7A"/>
    <w:rsid w:val="004F2DDE"/>
    <w:rsid w:val="004F2ED8"/>
    <w:rsid w:val="004F3077"/>
    <w:rsid w:val="004F3A66"/>
    <w:rsid w:val="004F4B90"/>
    <w:rsid w:val="004F6BEB"/>
    <w:rsid w:val="004F7929"/>
    <w:rsid w:val="00502DA4"/>
    <w:rsid w:val="0050339F"/>
    <w:rsid w:val="005044EB"/>
    <w:rsid w:val="00505D45"/>
    <w:rsid w:val="005076BB"/>
    <w:rsid w:val="00507883"/>
    <w:rsid w:val="00507E5D"/>
    <w:rsid w:val="0051065A"/>
    <w:rsid w:val="00511077"/>
    <w:rsid w:val="0051227A"/>
    <w:rsid w:val="005129C5"/>
    <w:rsid w:val="00515D01"/>
    <w:rsid w:val="00515EA5"/>
    <w:rsid w:val="0051606A"/>
    <w:rsid w:val="00516429"/>
    <w:rsid w:val="00517524"/>
    <w:rsid w:val="005201E4"/>
    <w:rsid w:val="005203B3"/>
    <w:rsid w:val="005212E6"/>
    <w:rsid w:val="00522198"/>
    <w:rsid w:val="005228F9"/>
    <w:rsid w:val="005237EF"/>
    <w:rsid w:val="00523A7D"/>
    <w:rsid w:val="00524CFB"/>
    <w:rsid w:val="00525589"/>
    <w:rsid w:val="005262F1"/>
    <w:rsid w:val="00526A44"/>
    <w:rsid w:val="005274C7"/>
    <w:rsid w:val="005307E0"/>
    <w:rsid w:val="00531BFC"/>
    <w:rsid w:val="00534336"/>
    <w:rsid w:val="0053570F"/>
    <w:rsid w:val="00536426"/>
    <w:rsid w:val="005364CE"/>
    <w:rsid w:val="00536E51"/>
    <w:rsid w:val="00540D42"/>
    <w:rsid w:val="0054135A"/>
    <w:rsid w:val="00541EB3"/>
    <w:rsid w:val="0054206D"/>
    <w:rsid w:val="00542570"/>
    <w:rsid w:val="0054271F"/>
    <w:rsid w:val="00543221"/>
    <w:rsid w:val="0054434E"/>
    <w:rsid w:val="005446A7"/>
    <w:rsid w:val="00544C24"/>
    <w:rsid w:val="00545124"/>
    <w:rsid w:val="00545205"/>
    <w:rsid w:val="00546112"/>
    <w:rsid w:val="00550DE3"/>
    <w:rsid w:val="00550E5C"/>
    <w:rsid w:val="00551D99"/>
    <w:rsid w:val="005528E0"/>
    <w:rsid w:val="0055299D"/>
    <w:rsid w:val="00553B61"/>
    <w:rsid w:val="00553E8C"/>
    <w:rsid w:val="00554713"/>
    <w:rsid w:val="00555B13"/>
    <w:rsid w:val="00561963"/>
    <w:rsid w:val="00561EE6"/>
    <w:rsid w:val="005623A6"/>
    <w:rsid w:val="005642F1"/>
    <w:rsid w:val="00564A6C"/>
    <w:rsid w:val="00564F13"/>
    <w:rsid w:val="00566E6E"/>
    <w:rsid w:val="0056704E"/>
    <w:rsid w:val="005678D0"/>
    <w:rsid w:val="005707D9"/>
    <w:rsid w:val="00570B59"/>
    <w:rsid w:val="00571BA5"/>
    <w:rsid w:val="005725B6"/>
    <w:rsid w:val="0057270A"/>
    <w:rsid w:val="00573502"/>
    <w:rsid w:val="00574F82"/>
    <w:rsid w:val="0057578C"/>
    <w:rsid w:val="00575DBE"/>
    <w:rsid w:val="00576403"/>
    <w:rsid w:val="00576752"/>
    <w:rsid w:val="005767FF"/>
    <w:rsid w:val="00576C38"/>
    <w:rsid w:val="00576F56"/>
    <w:rsid w:val="00581540"/>
    <w:rsid w:val="00583190"/>
    <w:rsid w:val="005851F2"/>
    <w:rsid w:val="00586A2C"/>
    <w:rsid w:val="00587635"/>
    <w:rsid w:val="005877AD"/>
    <w:rsid w:val="00587ABB"/>
    <w:rsid w:val="00590089"/>
    <w:rsid w:val="00590773"/>
    <w:rsid w:val="00591578"/>
    <w:rsid w:val="00592E15"/>
    <w:rsid w:val="00595025"/>
    <w:rsid w:val="00595C84"/>
    <w:rsid w:val="005960FB"/>
    <w:rsid w:val="00596308"/>
    <w:rsid w:val="00596DD3"/>
    <w:rsid w:val="00596DF1"/>
    <w:rsid w:val="00597917"/>
    <w:rsid w:val="005A048B"/>
    <w:rsid w:val="005A0916"/>
    <w:rsid w:val="005A097D"/>
    <w:rsid w:val="005A0A06"/>
    <w:rsid w:val="005A2274"/>
    <w:rsid w:val="005A2F76"/>
    <w:rsid w:val="005A3013"/>
    <w:rsid w:val="005A4C01"/>
    <w:rsid w:val="005A4C07"/>
    <w:rsid w:val="005A64EC"/>
    <w:rsid w:val="005A6F95"/>
    <w:rsid w:val="005A72F9"/>
    <w:rsid w:val="005A77D5"/>
    <w:rsid w:val="005B16EA"/>
    <w:rsid w:val="005B1AAA"/>
    <w:rsid w:val="005B25BF"/>
    <w:rsid w:val="005B359C"/>
    <w:rsid w:val="005B3B6B"/>
    <w:rsid w:val="005B54B5"/>
    <w:rsid w:val="005C00DD"/>
    <w:rsid w:val="005C18AE"/>
    <w:rsid w:val="005C18C7"/>
    <w:rsid w:val="005C1CA4"/>
    <w:rsid w:val="005C2329"/>
    <w:rsid w:val="005C4998"/>
    <w:rsid w:val="005C5DE2"/>
    <w:rsid w:val="005C7DB5"/>
    <w:rsid w:val="005D018C"/>
    <w:rsid w:val="005D13B3"/>
    <w:rsid w:val="005D1B14"/>
    <w:rsid w:val="005D25BD"/>
    <w:rsid w:val="005D292C"/>
    <w:rsid w:val="005D297F"/>
    <w:rsid w:val="005D2C59"/>
    <w:rsid w:val="005D3526"/>
    <w:rsid w:val="005D4240"/>
    <w:rsid w:val="005D4D40"/>
    <w:rsid w:val="005D6134"/>
    <w:rsid w:val="005D67D8"/>
    <w:rsid w:val="005D67EE"/>
    <w:rsid w:val="005D791F"/>
    <w:rsid w:val="005D7A30"/>
    <w:rsid w:val="005E0E53"/>
    <w:rsid w:val="005E17F9"/>
    <w:rsid w:val="005E1C42"/>
    <w:rsid w:val="005E1D6D"/>
    <w:rsid w:val="005E20AD"/>
    <w:rsid w:val="005E338D"/>
    <w:rsid w:val="005E360E"/>
    <w:rsid w:val="005E39D7"/>
    <w:rsid w:val="005E4C3E"/>
    <w:rsid w:val="005E5CBC"/>
    <w:rsid w:val="005E605C"/>
    <w:rsid w:val="005E6667"/>
    <w:rsid w:val="005E681F"/>
    <w:rsid w:val="005E6DDB"/>
    <w:rsid w:val="005E71CA"/>
    <w:rsid w:val="005E772E"/>
    <w:rsid w:val="005F0310"/>
    <w:rsid w:val="005F0566"/>
    <w:rsid w:val="005F0FDC"/>
    <w:rsid w:val="005F1586"/>
    <w:rsid w:val="005F1AFD"/>
    <w:rsid w:val="005F29A7"/>
    <w:rsid w:val="005F2E0B"/>
    <w:rsid w:val="005F37F9"/>
    <w:rsid w:val="005F4223"/>
    <w:rsid w:val="005F484F"/>
    <w:rsid w:val="005F59A9"/>
    <w:rsid w:val="005F61EA"/>
    <w:rsid w:val="005F7A90"/>
    <w:rsid w:val="006007B0"/>
    <w:rsid w:val="00601BC4"/>
    <w:rsid w:val="006026AC"/>
    <w:rsid w:val="006054F5"/>
    <w:rsid w:val="00605C28"/>
    <w:rsid w:val="00606628"/>
    <w:rsid w:val="006077F1"/>
    <w:rsid w:val="00610ABA"/>
    <w:rsid w:val="00611E65"/>
    <w:rsid w:val="00611F27"/>
    <w:rsid w:val="00611F66"/>
    <w:rsid w:val="00612305"/>
    <w:rsid w:val="00612717"/>
    <w:rsid w:val="00612802"/>
    <w:rsid w:val="0061440F"/>
    <w:rsid w:val="00614E59"/>
    <w:rsid w:val="00616685"/>
    <w:rsid w:val="006167F7"/>
    <w:rsid w:val="00616C45"/>
    <w:rsid w:val="0061758A"/>
    <w:rsid w:val="00617F62"/>
    <w:rsid w:val="00621A9F"/>
    <w:rsid w:val="00621B00"/>
    <w:rsid w:val="00621D7B"/>
    <w:rsid w:val="00622446"/>
    <w:rsid w:val="00622F9D"/>
    <w:rsid w:val="00624102"/>
    <w:rsid w:val="006254C3"/>
    <w:rsid w:val="00625F67"/>
    <w:rsid w:val="00626089"/>
    <w:rsid w:val="006267C3"/>
    <w:rsid w:val="00626D0B"/>
    <w:rsid w:val="006276B4"/>
    <w:rsid w:val="006311B4"/>
    <w:rsid w:val="00631C3B"/>
    <w:rsid w:val="006326D3"/>
    <w:rsid w:val="00634124"/>
    <w:rsid w:val="006348F6"/>
    <w:rsid w:val="006349CB"/>
    <w:rsid w:val="00634C52"/>
    <w:rsid w:val="00634D41"/>
    <w:rsid w:val="00634FDE"/>
    <w:rsid w:val="00635DC9"/>
    <w:rsid w:val="006369E6"/>
    <w:rsid w:val="00637880"/>
    <w:rsid w:val="00637A82"/>
    <w:rsid w:val="00640D9B"/>
    <w:rsid w:val="00641565"/>
    <w:rsid w:val="00641C7C"/>
    <w:rsid w:val="00642A0C"/>
    <w:rsid w:val="00642A2F"/>
    <w:rsid w:val="006432A7"/>
    <w:rsid w:val="00643A7E"/>
    <w:rsid w:val="00643BE4"/>
    <w:rsid w:val="006458F3"/>
    <w:rsid w:val="00646616"/>
    <w:rsid w:val="00646A08"/>
    <w:rsid w:val="00646A7C"/>
    <w:rsid w:val="006476FA"/>
    <w:rsid w:val="00650838"/>
    <w:rsid w:val="00650ABE"/>
    <w:rsid w:val="00650D6B"/>
    <w:rsid w:val="0065147B"/>
    <w:rsid w:val="00652F85"/>
    <w:rsid w:val="00653A3D"/>
    <w:rsid w:val="00653E38"/>
    <w:rsid w:val="0065507A"/>
    <w:rsid w:val="00655353"/>
    <w:rsid w:val="006555A6"/>
    <w:rsid w:val="00657A0C"/>
    <w:rsid w:val="0066005D"/>
    <w:rsid w:val="00660763"/>
    <w:rsid w:val="0066176E"/>
    <w:rsid w:val="0066199A"/>
    <w:rsid w:val="00661EDA"/>
    <w:rsid w:val="00661F7F"/>
    <w:rsid w:val="00662E85"/>
    <w:rsid w:val="00663A99"/>
    <w:rsid w:val="00664528"/>
    <w:rsid w:val="00664E66"/>
    <w:rsid w:val="00665C57"/>
    <w:rsid w:val="006660EE"/>
    <w:rsid w:val="00666888"/>
    <w:rsid w:val="00666DB4"/>
    <w:rsid w:val="0067080D"/>
    <w:rsid w:val="00671D22"/>
    <w:rsid w:val="00671FE4"/>
    <w:rsid w:val="00672417"/>
    <w:rsid w:val="00672925"/>
    <w:rsid w:val="00672C3D"/>
    <w:rsid w:val="00672D50"/>
    <w:rsid w:val="006731ED"/>
    <w:rsid w:val="0067330F"/>
    <w:rsid w:val="006738AB"/>
    <w:rsid w:val="00674382"/>
    <w:rsid w:val="0067469B"/>
    <w:rsid w:val="006746DA"/>
    <w:rsid w:val="00676034"/>
    <w:rsid w:val="00676178"/>
    <w:rsid w:val="00676B8B"/>
    <w:rsid w:val="006770DA"/>
    <w:rsid w:val="006771F4"/>
    <w:rsid w:val="00677EDE"/>
    <w:rsid w:val="0068052A"/>
    <w:rsid w:val="00680D41"/>
    <w:rsid w:val="00681355"/>
    <w:rsid w:val="0068215E"/>
    <w:rsid w:val="006827E9"/>
    <w:rsid w:val="00682E3F"/>
    <w:rsid w:val="00683DEB"/>
    <w:rsid w:val="006845E0"/>
    <w:rsid w:val="00684D1A"/>
    <w:rsid w:val="00684ED6"/>
    <w:rsid w:val="00685BC2"/>
    <w:rsid w:val="00686B3D"/>
    <w:rsid w:val="006878DF"/>
    <w:rsid w:val="006920A6"/>
    <w:rsid w:val="006938AE"/>
    <w:rsid w:val="00695D4C"/>
    <w:rsid w:val="00695FAF"/>
    <w:rsid w:val="006961B1"/>
    <w:rsid w:val="006970D5"/>
    <w:rsid w:val="00697382"/>
    <w:rsid w:val="00697FAF"/>
    <w:rsid w:val="006A23D9"/>
    <w:rsid w:val="006A377C"/>
    <w:rsid w:val="006A3A87"/>
    <w:rsid w:val="006A4472"/>
    <w:rsid w:val="006A64C4"/>
    <w:rsid w:val="006A69D6"/>
    <w:rsid w:val="006B131C"/>
    <w:rsid w:val="006B13F8"/>
    <w:rsid w:val="006B1899"/>
    <w:rsid w:val="006B2758"/>
    <w:rsid w:val="006B29A1"/>
    <w:rsid w:val="006B3D15"/>
    <w:rsid w:val="006B42F5"/>
    <w:rsid w:val="006B4971"/>
    <w:rsid w:val="006B4D63"/>
    <w:rsid w:val="006B654F"/>
    <w:rsid w:val="006B676E"/>
    <w:rsid w:val="006B67F0"/>
    <w:rsid w:val="006B6941"/>
    <w:rsid w:val="006B739C"/>
    <w:rsid w:val="006C034B"/>
    <w:rsid w:val="006C0B95"/>
    <w:rsid w:val="006C190E"/>
    <w:rsid w:val="006C1961"/>
    <w:rsid w:val="006C3D37"/>
    <w:rsid w:val="006C4C1D"/>
    <w:rsid w:val="006C55D6"/>
    <w:rsid w:val="006C5732"/>
    <w:rsid w:val="006C58A2"/>
    <w:rsid w:val="006C5B09"/>
    <w:rsid w:val="006C7593"/>
    <w:rsid w:val="006D08C1"/>
    <w:rsid w:val="006D1175"/>
    <w:rsid w:val="006D256D"/>
    <w:rsid w:val="006D3DAE"/>
    <w:rsid w:val="006D5AB1"/>
    <w:rsid w:val="006D6936"/>
    <w:rsid w:val="006D6D2C"/>
    <w:rsid w:val="006D70AF"/>
    <w:rsid w:val="006D7B3D"/>
    <w:rsid w:val="006E06BF"/>
    <w:rsid w:val="006E0811"/>
    <w:rsid w:val="006E110F"/>
    <w:rsid w:val="006E2111"/>
    <w:rsid w:val="006E4639"/>
    <w:rsid w:val="006E4901"/>
    <w:rsid w:val="006E7413"/>
    <w:rsid w:val="006E7AF5"/>
    <w:rsid w:val="006E7D4C"/>
    <w:rsid w:val="006F02BD"/>
    <w:rsid w:val="006F10D2"/>
    <w:rsid w:val="006F161F"/>
    <w:rsid w:val="006F18DD"/>
    <w:rsid w:val="006F1B50"/>
    <w:rsid w:val="006F280A"/>
    <w:rsid w:val="006F2C93"/>
    <w:rsid w:val="006F35D8"/>
    <w:rsid w:val="006F3781"/>
    <w:rsid w:val="006F3D5D"/>
    <w:rsid w:val="006F406F"/>
    <w:rsid w:val="006F428C"/>
    <w:rsid w:val="006F4F89"/>
    <w:rsid w:val="006F6658"/>
    <w:rsid w:val="006F6F6F"/>
    <w:rsid w:val="007004F1"/>
    <w:rsid w:val="007035D4"/>
    <w:rsid w:val="007036ED"/>
    <w:rsid w:val="0070381E"/>
    <w:rsid w:val="0070394C"/>
    <w:rsid w:val="00703974"/>
    <w:rsid w:val="00704E19"/>
    <w:rsid w:val="007056B6"/>
    <w:rsid w:val="00705F4D"/>
    <w:rsid w:val="00706C30"/>
    <w:rsid w:val="00707617"/>
    <w:rsid w:val="007109B2"/>
    <w:rsid w:val="00711ED5"/>
    <w:rsid w:val="00712D37"/>
    <w:rsid w:val="00712F89"/>
    <w:rsid w:val="00713685"/>
    <w:rsid w:val="00713FA2"/>
    <w:rsid w:val="00715886"/>
    <w:rsid w:val="00716EC0"/>
    <w:rsid w:val="00717521"/>
    <w:rsid w:val="0071762B"/>
    <w:rsid w:val="00717675"/>
    <w:rsid w:val="00717904"/>
    <w:rsid w:val="00717F32"/>
    <w:rsid w:val="00720474"/>
    <w:rsid w:val="00720780"/>
    <w:rsid w:val="00720C7B"/>
    <w:rsid w:val="00721733"/>
    <w:rsid w:val="0072223D"/>
    <w:rsid w:val="00722A1B"/>
    <w:rsid w:val="00722CBB"/>
    <w:rsid w:val="00724662"/>
    <w:rsid w:val="00724FB8"/>
    <w:rsid w:val="00725FAF"/>
    <w:rsid w:val="00726D28"/>
    <w:rsid w:val="00726E5E"/>
    <w:rsid w:val="00727CC1"/>
    <w:rsid w:val="007302D7"/>
    <w:rsid w:val="00731DF7"/>
    <w:rsid w:val="00731E34"/>
    <w:rsid w:val="007322EC"/>
    <w:rsid w:val="0073457B"/>
    <w:rsid w:val="00734F7A"/>
    <w:rsid w:val="00735399"/>
    <w:rsid w:val="00735DB2"/>
    <w:rsid w:val="00735E1F"/>
    <w:rsid w:val="00737928"/>
    <w:rsid w:val="00741EF9"/>
    <w:rsid w:val="0074204D"/>
    <w:rsid w:val="00742564"/>
    <w:rsid w:val="007426B0"/>
    <w:rsid w:val="00743984"/>
    <w:rsid w:val="00743D5D"/>
    <w:rsid w:val="00744BD4"/>
    <w:rsid w:val="0074581C"/>
    <w:rsid w:val="007461E2"/>
    <w:rsid w:val="007479AF"/>
    <w:rsid w:val="00747A7A"/>
    <w:rsid w:val="007504F1"/>
    <w:rsid w:val="00750CD2"/>
    <w:rsid w:val="0075164E"/>
    <w:rsid w:val="00751BA5"/>
    <w:rsid w:val="00752C70"/>
    <w:rsid w:val="007546A1"/>
    <w:rsid w:val="00754A79"/>
    <w:rsid w:val="00754ABB"/>
    <w:rsid w:val="00757115"/>
    <w:rsid w:val="007572DE"/>
    <w:rsid w:val="00757E98"/>
    <w:rsid w:val="00760D26"/>
    <w:rsid w:val="00762916"/>
    <w:rsid w:val="00762BA2"/>
    <w:rsid w:val="00762CF0"/>
    <w:rsid w:val="00763F95"/>
    <w:rsid w:val="00764A13"/>
    <w:rsid w:val="00764BEA"/>
    <w:rsid w:val="00764C54"/>
    <w:rsid w:val="00764D3A"/>
    <w:rsid w:val="0076548E"/>
    <w:rsid w:val="0076668C"/>
    <w:rsid w:val="00771625"/>
    <w:rsid w:val="00771D5C"/>
    <w:rsid w:val="00772AF7"/>
    <w:rsid w:val="00773AB3"/>
    <w:rsid w:val="00773AFD"/>
    <w:rsid w:val="00774E05"/>
    <w:rsid w:val="0077666F"/>
    <w:rsid w:val="00777BE6"/>
    <w:rsid w:val="0078086C"/>
    <w:rsid w:val="00780A7B"/>
    <w:rsid w:val="00781F60"/>
    <w:rsid w:val="0078368A"/>
    <w:rsid w:val="00784567"/>
    <w:rsid w:val="0078463F"/>
    <w:rsid w:val="00784755"/>
    <w:rsid w:val="00785821"/>
    <w:rsid w:val="00785FD9"/>
    <w:rsid w:val="00786A68"/>
    <w:rsid w:val="00786B68"/>
    <w:rsid w:val="00786C82"/>
    <w:rsid w:val="0078753A"/>
    <w:rsid w:val="00787A3F"/>
    <w:rsid w:val="00790498"/>
    <w:rsid w:val="007909AA"/>
    <w:rsid w:val="00790D13"/>
    <w:rsid w:val="00791961"/>
    <w:rsid w:val="007919F1"/>
    <w:rsid w:val="007952E3"/>
    <w:rsid w:val="0079603E"/>
    <w:rsid w:val="007961DC"/>
    <w:rsid w:val="00796421"/>
    <w:rsid w:val="007966C4"/>
    <w:rsid w:val="007975B9"/>
    <w:rsid w:val="00797DBF"/>
    <w:rsid w:val="00797F99"/>
    <w:rsid w:val="007A12E8"/>
    <w:rsid w:val="007A2038"/>
    <w:rsid w:val="007A3493"/>
    <w:rsid w:val="007A4FCC"/>
    <w:rsid w:val="007A56F7"/>
    <w:rsid w:val="007A610C"/>
    <w:rsid w:val="007A7969"/>
    <w:rsid w:val="007B0549"/>
    <w:rsid w:val="007B0B00"/>
    <w:rsid w:val="007B134C"/>
    <w:rsid w:val="007B2E1B"/>
    <w:rsid w:val="007B3378"/>
    <w:rsid w:val="007B4623"/>
    <w:rsid w:val="007B4796"/>
    <w:rsid w:val="007B557B"/>
    <w:rsid w:val="007B6122"/>
    <w:rsid w:val="007B6BDC"/>
    <w:rsid w:val="007B70CC"/>
    <w:rsid w:val="007B72B0"/>
    <w:rsid w:val="007C1117"/>
    <w:rsid w:val="007C161B"/>
    <w:rsid w:val="007C2B43"/>
    <w:rsid w:val="007C31FA"/>
    <w:rsid w:val="007C3507"/>
    <w:rsid w:val="007C3682"/>
    <w:rsid w:val="007C40D7"/>
    <w:rsid w:val="007C48A2"/>
    <w:rsid w:val="007C4C1B"/>
    <w:rsid w:val="007C555B"/>
    <w:rsid w:val="007C5995"/>
    <w:rsid w:val="007C62E7"/>
    <w:rsid w:val="007C6817"/>
    <w:rsid w:val="007C6A4C"/>
    <w:rsid w:val="007C7440"/>
    <w:rsid w:val="007D0318"/>
    <w:rsid w:val="007D07CC"/>
    <w:rsid w:val="007D086C"/>
    <w:rsid w:val="007D252A"/>
    <w:rsid w:val="007D2B56"/>
    <w:rsid w:val="007D2DFE"/>
    <w:rsid w:val="007D3057"/>
    <w:rsid w:val="007D3396"/>
    <w:rsid w:val="007D3BDC"/>
    <w:rsid w:val="007D477A"/>
    <w:rsid w:val="007D6546"/>
    <w:rsid w:val="007D6A43"/>
    <w:rsid w:val="007D72DF"/>
    <w:rsid w:val="007D7AA3"/>
    <w:rsid w:val="007E1350"/>
    <w:rsid w:val="007E1A70"/>
    <w:rsid w:val="007E30F8"/>
    <w:rsid w:val="007E342A"/>
    <w:rsid w:val="007E3783"/>
    <w:rsid w:val="007E5FA4"/>
    <w:rsid w:val="007E7C59"/>
    <w:rsid w:val="007F0084"/>
    <w:rsid w:val="007F1953"/>
    <w:rsid w:val="007F3217"/>
    <w:rsid w:val="007F33C6"/>
    <w:rsid w:val="007F366E"/>
    <w:rsid w:val="007F4E2C"/>
    <w:rsid w:val="007F54BB"/>
    <w:rsid w:val="007F62B8"/>
    <w:rsid w:val="007F62D3"/>
    <w:rsid w:val="007F633F"/>
    <w:rsid w:val="007F7470"/>
    <w:rsid w:val="00800780"/>
    <w:rsid w:val="0080087D"/>
    <w:rsid w:val="00800D2E"/>
    <w:rsid w:val="00800F8D"/>
    <w:rsid w:val="00801E9D"/>
    <w:rsid w:val="00802212"/>
    <w:rsid w:val="00802432"/>
    <w:rsid w:val="00803076"/>
    <w:rsid w:val="008031DE"/>
    <w:rsid w:val="00803781"/>
    <w:rsid w:val="0080382C"/>
    <w:rsid w:val="0080476C"/>
    <w:rsid w:val="008065C8"/>
    <w:rsid w:val="00806AA4"/>
    <w:rsid w:val="00806CA0"/>
    <w:rsid w:val="00806D7C"/>
    <w:rsid w:val="00807CBD"/>
    <w:rsid w:val="008101F7"/>
    <w:rsid w:val="0081060D"/>
    <w:rsid w:val="008106C6"/>
    <w:rsid w:val="00811302"/>
    <w:rsid w:val="0081140E"/>
    <w:rsid w:val="0081197C"/>
    <w:rsid w:val="00812140"/>
    <w:rsid w:val="00812497"/>
    <w:rsid w:val="008124ED"/>
    <w:rsid w:val="0081262D"/>
    <w:rsid w:val="008128FE"/>
    <w:rsid w:val="00813311"/>
    <w:rsid w:val="008135EA"/>
    <w:rsid w:val="0081532C"/>
    <w:rsid w:val="008156F5"/>
    <w:rsid w:val="0081597A"/>
    <w:rsid w:val="0081604D"/>
    <w:rsid w:val="008164E9"/>
    <w:rsid w:val="0081711C"/>
    <w:rsid w:val="00817449"/>
    <w:rsid w:val="0081753A"/>
    <w:rsid w:val="00821311"/>
    <w:rsid w:val="008227CA"/>
    <w:rsid w:val="00822CC0"/>
    <w:rsid w:val="00823112"/>
    <w:rsid w:val="008233A5"/>
    <w:rsid w:val="00824157"/>
    <w:rsid w:val="008242CE"/>
    <w:rsid w:val="008252C3"/>
    <w:rsid w:val="00825BF7"/>
    <w:rsid w:val="00826259"/>
    <w:rsid w:val="00827418"/>
    <w:rsid w:val="00830388"/>
    <w:rsid w:val="0083149B"/>
    <w:rsid w:val="008316CC"/>
    <w:rsid w:val="00832893"/>
    <w:rsid w:val="00833735"/>
    <w:rsid w:val="00833B5B"/>
    <w:rsid w:val="00833C82"/>
    <w:rsid w:val="008345FB"/>
    <w:rsid w:val="00834E4C"/>
    <w:rsid w:val="00834E78"/>
    <w:rsid w:val="008358CB"/>
    <w:rsid w:val="00835B24"/>
    <w:rsid w:val="00836172"/>
    <w:rsid w:val="008363FF"/>
    <w:rsid w:val="0083789B"/>
    <w:rsid w:val="00840B0B"/>
    <w:rsid w:val="00841595"/>
    <w:rsid w:val="00841CC6"/>
    <w:rsid w:val="008461BA"/>
    <w:rsid w:val="0084757A"/>
    <w:rsid w:val="0084790E"/>
    <w:rsid w:val="00850353"/>
    <w:rsid w:val="00850A89"/>
    <w:rsid w:val="00853184"/>
    <w:rsid w:val="00854158"/>
    <w:rsid w:val="00855BDC"/>
    <w:rsid w:val="00856A9B"/>
    <w:rsid w:val="00856F44"/>
    <w:rsid w:val="0085709D"/>
    <w:rsid w:val="0085799B"/>
    <w:rsid w:val="00857D94"/>
    <w:rsid w:val="00860119"/>
    <w:rsid w:val="00860606"/>
    <w:rsid w:val="00860D00"/>
    <w:rsid w:val="00863157"/>
    <w:rsid w:val="00864196"/>
    <w:rsid w:val="00866201"/>
    <w:rsid w:val="00866B0C"/>
    <w:rsid w:val="008709EB"/>
    <w:rsid w:val="00870F83"/>
    <w:rsid w:val="008715F7"/>
    <w:rsid w:val="00871A15"/>
    <w:rsid w:val="008727F2"/>
    <w:rsid w:val="008747A3"/>
    <w:rsid w:val="008778AC"/>
    <w:rsid w:val="0088004F"/>
    <w:rsid w:val="0088047D"/>
    <w:rsid w:val="00880536"/>
    <w:rsid w:val="0088078E"/>
    <w:rsid w:val="00880D6B"/>
    <w:rsid w:val="008818FE"/>
    <w:rsid w:val="00881DB4"/>
    <w:rsid w:val="008820B3"/>
    <w:rsid w:val="008825D2"/>
    <w:rsid w:val="00882E96"/>
    <w:rsid w:val="00882FE4"/>
    <w:rsid w:val="00884004"/>
    <w:rsid w:val="0088422A"/>
    <w:rsid w:val="008842F4"/>
    <w:rsid w:val="00884656"/>
    <w:rsid w:val="0088593F"/>
    <w:rsid w:val="00885BBD"/>
    <w:rsid w:val="00886C0A"/>
    <w:rsid w:val="008911DB"/>
    <w:rsid w:val="00893FA4"/>
    <w:rsid w:val="008948BD"/>
    <w:rsid w:val="00894EF8"/>
    <w:rsid w:val="00896142"/>
    <w:rsid w:val="0089671C"/>
    <w:rsid w:val="00896A80"/>
    <w:rsid w:val="008972B7"/>
    <w:rsid w:val="008A1920"/>
    <w:rsid w:val="008A1F55"/>
    <w:rsid w:val="008A1FF4"/>
    <w:rsid w:val="008A2E69"/>
    <w:rsid w:val="008A36FE"/>
    <w:rsid w:val="008A3926"/>
    <w:rsid w:val="008A39A7"/>
    <w:rsid w:val="008A3C84"/>
    <w:rsid w:val="008A4186"/>
    <w:rsid w:val="008A6247"/>
    <w:rsid w:val="008A6274"/>
    <w:rsid w:val="008A66DD"/>
    <w:rsid w:val="008A72EE"/>
    <w:rsid w:val="008A7A2A"/>
    <w:rsid w:val="008B0965"/>
    <w:rsid w:val="008B19C5"/>
    <w:rsid w:val="008B2C51"/>
    <w:rsid w:val="008B2CD4"/>
    <w:rsid w:val="008B2D0D"/>
    <w:rsid w:val="008B3E94"/>
    <w:rsid w:val="008B3EDA"/>
    <w:rsid w:val="008B5868"/>
    <w:rsid w:val="008B5FA8"/>
    <w:rsid w:val="008B6BA4"/>
    <w:rsid w:val="008B79FC"/>
    <w:rsid w:val="008C127D"/>
    <w:rsid w:val="008C1985"/>
    <w:rsid w:val="008C1CC5"/>
    <w:rsid w:val="008C1E0A"/>
    <w:rsid w:val="008C1F0B"/>
    <w:rsid w:val="008C273D"/>
    <w:rsid w:val="008C2C9D"/>
    <w:rsid w:val="008C387B"/>
    <w:rsid w:val="008C4D09"/>
    <w:rsid w:val="008C7E5B"/>
    <w:rsid w:val="008D1F0B"/>
    <w:rsid w:val="008D2A52"/>
    <w:rsid w:val="008D2A6A"/>
    <w:rsid w:val="008D2A6C"/>
    <w:rsid w:val="008D38B4"/>
    <w:rsid w:val="008D3C95"/>
    <w:rsid w:val="008D50A9"/>
    <w:rsid w:val="008D577F"/>
    <w:rsid w:val="008D5E7F"/>
    <w:rsid w:val="008D7EE0"/>
    <w:rsid w:val="008E1AB8"/>
    <w:rsid w:val="008E55DB"/>
    <w:rsid w:val="008E5A2C"/>
    <w:rsid w:val="008E6108"/>
    <w:rsid w:val="008E66BC"/>
    <w:rsid w:val="008E70BD"/>
    <w:rsid w:val="008F0928"/>
    <w:rsid w:val="008F1E8F"/>
    <w:rsid w:val="008F1FD8"/>
    <w:rsid w:val="008F2004"/>
    <w:rsid w:val="008F27FB"/>
    <w:rsid w:val="008F3754"/>
    <w:rsid w:val="008F4F7D"/>
    <w:rsid w:val="008F50BD"/>
    <w:rsid w:val="008F59AD"/>
    <w:rsid w:val="008F6663"/>
    <w:rsid w:val="008F7026"/>
    <w:rsid w:val="008F7BA9"/>
    <w:rsid w:val="009006CE"/>
    <w:rsid w:val="009009B7"/>
    <w:rsid w:val="00900FD4"/>
    <w:rsid w:val="009012C5"/>
    <w:rsid w:val="009016C5"/>
    <w:rsid w:val="0090204A"/>
    <w:rsid w:val="0090235F"/>
    <w:rsid w:val="0090245D"/>
    <w:rsid w:val="00903742"/>
    <w:rsid w:val="009039D5"/>
    <w:rsid w:val="00903DEA"/>
    <w:rsid w:val="0090405F"/>
    <w:rsid w:val="009048E9"/>
    <w:rsid w:val="009054D0"/>
    <w:rsid w:val="009064B8"/>
    <w:rsid w:val="00906A56"/>
    <w:rsid w:val="00906B90"/>
    <w:rsid w:val="00907B98"/>
    <w:rsid w:val="00907D97"/>
    <w:rsid w:val="00907EC6"/>
    <w:rsid w:val="00907EF8"/>
    <w:rsid w:val="009102DF"/>
    <w:rsid w:val="009105B0"/>
    <w:rsid w:val="009107EC"/>
    <w:rsid w:val="009109BD"/>
    <w:rsid w:val="00910DF6"/>
    <w:rsid w:val="00912940"/>
    <w:rsid w:val="00912C67"/>
    <w:rsid w:val="0091313D"/>
    <w:rsid w:val="00915135"/>
    <w:rsid w:val="00915352"/>
    <w:rsid w:val="0091575B"/>
    <w:rsid w:val="00915D2F"/>
    <w:rsid w:val="00916393"/>
    <w:rsid w:val="00916DA3"/>
    <w:rsid w:val="0091771F"/>
    <w:rsid w:val="00921E37"/>
    <w:rsid w:val="00923405"/>
    <w:rsid w:val="00924596"/>
    <w:rsid w:val="00924E8F"/>
    <w:rsid w:val="009306B1"/>
    <w:rsid w:val="00932073"/>
    <w:rsid w:val="00933097"/>
    <w:rsid w:val="00933F2F"/>
    <w:rsid w:val="00934C52"/>
    <w:rsid w:val="00934E70"/>
    <w:rsid w:val="00934FE7"/>
    <w:rsid w:val="009357CA"/>
    <w:rsid w:val="00935B9B"/>
    <w:rsid w:val="00935C9E"/>
    <w:rsid w:val="00936130"/>
    <w:rsid w:val="00937913"/>
    <w:rsid w:val="009403D1"/>
    <w:rsid w:val="009407F9"/>
    <w:rsid w:val="00941453"/>
    <w:rsid w:val="00941C04"/>
    <w:rsid w:val="00941CFE"/>
    <w:rsid w:val="00942546"/>
    <w:rsid w:val="009425BE"/>
    <w:rsid w:val="00942667"/>
    <w:rsid w:val="0094377D"/>
    <w:rsid w:val="00943FB9"/>
    <w:rsid w:val="00943FD8"/>
    <w:rsid w:val="00944976"/>
    <w:rsid w:val="009465BC"/>
    <w:rsid w:val="0094663D"/>
    <w:rsid w:val="00950E1F"/>
    <w:rsid w:val="00951337"/>
    <w:rsid w:val="009515B2"/>
    <w:rsid w:val="00951A4C"/>
    <w:rsid w:val="00951AD6"/>
    <w:rsid w:val="00952EB9"/>
    <w:rsid w:val="009553A4"/>
    <w:rsid w:val="0095547C"/>
    <w:rsid w:val="0095582D"/>
    <w:rsid w:val="00955CD0"/>
    <w:rsid w:val="00957EA0"/>
    <w:rsid w:val="00960D3C"/>
    <w:rsid w:val="00961152"/>
    <w:rsid w:val="009619F4"/>
    <w:rsid w:val="00962BD2"/>
    <w:rsid w:val="00962E90"/>
    <w:rsid w:val="00963395"/>
    <w:rsid w:val="009648F1"/>
    <w:rsid w:val="009653AB"/>
    <w:rsid w:val="00966616"/>
    <w:rsid w:val="00967C0D"/>
    <w:rsid w:val="009710DF"/>
    <w:rsid w:val="00971FD8"/>
    <w:rsid w:val="00973898"/>
    <w:rsid w:val="00974EED"/>
    <w:rsid w:val="00975510"/>
    <w:rsid w:val="0097650D"/>
    <w:rsid w:val="00976E69"/>
    <w:rsid w:val="009775BC"/>
    <w:rsid w:val="00977797"/>
    <w:rsid w:val="00980A49"/>
    <w:rsid w:val="00981B40"/>
    <w:rsid w:val="00981D33"/>
    <w:rsid w:val="00982B31"/>
    <w:rsid w:val="00982FCA"/>
    <w:rsid w:val="00985218"/>
    <w:rsid w:val="00985782"/>
    <w:rsid w:val="00986681"/>
    <w:rsid w:val="0099106F"/>
    <w:rsid w:val="009918E9"/>
    <w:rsid w:val="00993101"/>
    <w:rsid w:val="00993F5B"/>
    <w:rsid w:val="00994F08"/>
    <w:rsid w:val="00995881"/>
    <w:rsid w:val="009962C6"/>
    <w:rsid w:val="009A0255"/>
    <w:rsid w:val="009A0A86"/>
    <w:rsid w:val="009A1444"/>
    <w:rsid w:val="009A1948"/>
    <w:rsid w:val="009A2030"/>
    <w:rsid w:val="009A2B00"/>
    <w:rsid w:val="009A3C57"/>
    <w:rsid w:val="009A4178"/>
    <w:rsid w:val="009A4731"/>
    <w:rsid w:val="009A48FE"/>
    <w:rsid w:val="009A4E8B"/>
    <w:rsid w:val="009A50D8"/>
    <w:rsid w:val="009A5562"/>
    <w:rsid w:val="009A64F0"/>
    <w:rsid w:val="009A6B4F"/>
    <w:rsid w:val="009A74EE"/>
    <w:rsid w:val="009A7DF0"/>
    <w:rsid w:val="009B0E73"/>
    <w:rsid w:val="009B1B11"/>
    <w:rsid w:val="009B3F9A"/>
    <w:rsid w:val="009B5D26"/>
    <w:rsid w:val="009B6227"/>
    <w:rsid w:val="009B6497"/>
    <w:rsid w:val="009B672F"/>
    <w:rsid w:val="009C0838"/>
    <w:rsid w:val="009C1EC9"/>
    <w:rsid w:val="009C3D15"/>
    <w:rsid w:val="009C456A"/>
    <w:rsid w:val="009C557E"/>
    <w:rsid w:val="009C57F2"/>
    <w:rsid w:val="009C58D3"/>
    <w:rsid w:val="009C5A18"/>
    <w:rsid w:val="009C5E21"/>
    <w:rsid w:val="009C5F85"/>
    <w:rsid w:val="009C666D"/>
    <w:rsid w:val="009C7009"/>
    <w:rsid w:val="009C7B66"/>
    <w:rsid w:val="009D102B"/>
    <w:rsid w:val="009D121C"/>
    <w:rsid w:val="009D37A7"/>
    <w:rsid w:val="009D3952"/>
    <w:rsid w:val="009D433D"/>
    <w:rsid w:val="009D4892"/>
    <w:rsid w:val="009D5C19"/>
    <w:rsid w:val="009E07FD"/>
    <w:rsid w:val="009E1E34"/>
    <w:rsid w:val="009E28CC"/>
    <w:rsid w:val="009E3352"/>
    <w:rsid w:val="009E368D"/>
    <w:rsid w:val="009E522D"/>
    <w:rsid w:val="009E5FBB"/>
    <w:rsid w:val="009E6397"/>
    <w:rsid w:val="009E65BC"/>
    <w:rsid w:val="009E678B"/>
    <w:rsid w:val="009E70D2"/>
    <w:rsid w:val="009E73CC"/>
    <w:rsid w:val="009E791B"/>
    <w:rsid w:val="009E7EF3"/>
    <w:rsid w:val="009F068E"/>
    <w:rsid w:val="009F08D3"/>
    <w:rsid w:val="009F2386"/>
    <w:rsid w:val="009F2F3C"/>
    <w:rsid w:val="009F6CDD"/>
    <w:rsid w:val="009F71BC"/>
    <w:rsid w:val="00A0267E"/>
    <w:rsid w:val="00A03919"/>
    <w:rsid w:val="00A03B51"/>
    <w:rsid w:val="00A051B1"/>
    <w:rsid w:val="00A05F1B"/>
    <w:rsid w:val="00A0615C"/>
    <w:rsid w:val="00A063DF"/>
    <w:rsid w:val="00A07236"/>
    <w:rsid w:val="00A108ED"/>
    <w:rsid w:val="00A10B58"/>
    <w:rsid w:val="00A11068"/>
    <w:rsid w:val="00A11287"/>
    <w:rsid w:val="00A11986"/>
    <w:rsid w:val="00A127D0"/>
    <w:rsid w:val="00A1292F"/>
    <w:rsid w:val="00A13C01"/>
    <w:rsid w:val="00A14491"/>
    <w:rsid w:val="00A148A1"/>
    <w:rsid w:val="00A14B94"/>
    <w:rsid w:val="00A16CCB"/>
    <w:rsid w:val="00A17A9B"/>
    <w:rsid w:val="00A17D13"/>
    <w:rsid w:val="00A205D5"/>
    <w:rsid w:val="00A21854"/>
    <w:rsid w:val="00A22DC5"/>
    <w:rsid w:val="00A24049"/>
    <w:rsid w:val="00A2409F"/>
    <w:rsid w:val="00A26BF6"/>
    <w:rsid w:val="00A26EA0"/>
    <w:rsid w:val="00A27352"/>
    <w:rsid w:val="00A303EF"/>
    <w:rsid w:val="00A30878"/>
    <w:rsid w:val="00A30D72"/>
    <w:rsid w:val="00A32323"/>
    <w:rsid w:val="00A32377"/>
    <w:rsid w:val="00A323EB"/>
    <w:rsid w:val="00A337ED"/>
    <w:rsid w:val="00A339AF"/>
    <w:rsid w:val="00A362DE"/>
    <w:rsid w:val="00A401CE"/>
    <w:rsid w:val="00A40731"/>
    <w:rsid w:val="00A40B32"/>
    <w:rsid w:val="00A40E7E"/>
    <w:rsid w:val="00A4106D"/>
    <w:rsid w:val="00A4234F"/>
    <w:rsid w:val="00A4241C"/>
    <w:rsid w:val="00A43E05"/>
    <w:rsid w:val="00A4419F"/>
    <w:rsid w:val="00A445D1"/>
    <w:rsid w:val="00A44856"/>
    <w:rsid w:val="00A4487C"/>
    <w:rsid w:val="00A4500F"/>
    <w:rsid w:val="00A454F4"/>
    <w:rsid w:val="00A46045"/>
    <w:rsid w:val="00A47B67"/>
    <w:rsid w:val="00A47D84"/>
    <w:rsid w:val="00A5090E"/>
    <w:rsid w:val="00A511B6"/>
    <w:rsid w:val="00A518FA"/>
    <w:rsid w:val="00A5232D"/>
    <w:rsid w:val="00A53008"/>
    <w:rsid w:val="00A53471"/>
    <w:rsid w:val="00A53A92"/>
    <w:rsid w:val="00A53BFB"/>
    <w:rsid w:val="00A5408F"/>
    <w:rsid w:val="00A54A85"/>
    <w:rsid w:val="00A54FD6"/>
    <w:rsid w:val="00A56A36"/>
    <w:rsid w:val="00A56C0E"/>
    <w:rsid w:val="00A57802"/>
    <w:rsid w:val="00A57B3E"/>
    <w:rsid w:val="00A60200"/>
    <w:rsid w:val="00A60969"/>
    <w:rsid w:val="00A63587"/>
    <w:rsid w:val="00A650A5"/>
    <w:rsid w:val="00A651B1"/>
    <w:rsid w:val="00A6578B"/>
    <w:rsid w:val="00A662BA"/>
    <w:rsid w:val="00A664EA"/>
    <w:rsid w:val="00A666BB"/>
    <w:rsid w:val="00A708C8"/>
    <w:rsid w:val="00A70A1F"/>
    <w:rsid w:val="00A70A52"/>
    <w:rsid w:val="00A71CDB"/>
    <w:rsid w:val="00A72D2B"/>
    <w:rsid w:val="00A74269"/>
    <w:rsid w:val="00A74611"/>
    <w:rsid w:val="00A74907"/>
    <w:rsid w:val="00A74F24"/>
    <w:rsid w:val="00A777BD"/>
    <w:rsid w:val="00A80626"/>
    <w:rsid w:val="00A82C08"/>
    <w:rsid w:val="00A83FA7"/>
    <w:rsid w:val="00A843FE"/>
    <w:rsid w:val="00A84E1F"/>
    <w:rsid w:val="00A84FB5"/>
    <w:rsid w:val="00A85864"/>
    <w:rsid w:val="00A87323"/>
    <w:rsid w:val="00A87AFF"/>
    <w:rsid w:val="00A87B5E"/>
    <w:rsid w:val="00A90E26"/>
    <w:rsid w:val="00A91B41"/>
    <w:rsid w:val="00A9238C"/>
    <w:rsid w:val="00A928AD"/>
    <w:rsid w:val="00A92B48"/>
    <w:rsid w:val="00A939A8"/>
    <w:rsid w:val="00A942F0"/>
    <w:rsid w:val="00A948D5"/>
    <w:rsid w:val="00A94945"/>
    <w:rsid w:val="00A957E0"/>
    <w:rsid w:val="00A96E3E"/>
    <w:rsid w:val="00A979F2"/>
    <w:rsid w:val="00AA24D3"/>
    <w:rsid w:val="00AA2714"/>
    <w:rsid w:val="00AA3823"/>
    <w:rsid w:val="00AA3AAA"/>
    <w:rsid w:val="00AA3B0D"/>
    <w:rsid w:val="00AA4241"/>
    <w:rsid w:val="00AA42E7"/>
    <w:rsid w:val="00AA44DF"/>
    <w:rsid w:val="00AA498A"/>
    <w:rsid w:val="00AA51B1"/>
    <w:rsid w:val="00AA526C"/>
    <w:rsid w:val="00AA5E32"/>
    <w:rsid w:val="00AA7719"/>
    <w:rsid w:val="00AA792D"/>
    <w:rsid w:val="00AA7EAC"/>
    <w:rsid w:val="00AB0033"/>
    <w:rsid w:val="00AB14DE"/>
    <w:rsid w:val="00AB3067"/>
    <w:rsid w:val="00AB563E"/>
    <w:rsid w:val="00AB60F6"/>
    <w:rsid w:val="00AB670F"/>
    <w:rsid w:val="00AB67C2"/>
    <w:rsid w:val="00AB6855"/>
    <w:rsid w:val="00AB7E94"/>
    <w:rsid w:val="00AC10E9"/>
    <w:rsid w:val="00AC22A6"/>
    <w:rsid w:val="00AC3940"/>
    <w:rsid w:val="00AC56E0"/>
    <w:rsid w:val="00AC6E26"/>
    <w:rsid w:val="00AC70B9"/>
    <w:rsid w:val="00AC77AD"/>
    <w:rsid w:val="00AC7920"/>
    <w:rsid w:val="00AC7B17"/>
    <w:rsid w:val="00AC7EAC"/>
    <w:rsid w:val="00AD1829"/>
    <w:rsid w:val="00AD1880"/>
    <w:rsid w:val="00AD3F49"/>
    <w:rsid w:val="00AD4C48"/>
    <w:rsid w:val="00AD50E5"/>
    <w:rsid w:val="00AD570E"/>
    <w:rsid w:val="00AD5AFA"/>
    <w:rsid w:val="00AD6B3F"/>
    <w:rsid w:val="00AD6B61"/>
    <w:rsid w:val="00AD7369"/>
    <w:rsid w:val="00AD7740"/>
    <w:rsid w:val="00AE1AF8"/>
    <w:rsid w:val="00AE38FC"/>
    <w:rsid w:val="00AE4F2B"/>
    <w:rsid w:val="00AE58E3"/>
    <w:rsid w:val="00AE687C"/>
    <w:rsid w:val="00AE6DA6"/>
    <w:rsid w:val="00AE6E0F"/>
    <w:rsid w:val="00AE71FE"/>
    <w:rsid w:val="00AE7B4F"/>
    <w:rsid w:val="00AE7F03"/>
    <w:rsid w:val="00AF03D2"/>
    <w:rsid w:val="00AF0440"/>
    <w:rsid w:val="00AF1C8C"/>
    <w:rsid w:val="00AF1E19"/>
    <w:rsid w:val="00AF2585"/>
    <w:rsid w:val="00AF30F6"/>
    <w:rsid w:val="00AF3BC3"/>
    <w:rsid w:val="00AF4E1A"/>
    <w:rsid w:val="00AF4EC9"/>
    <w:rsid w:val="00AF557A"/>
    <w:rsid w:val="00AF59CC"/>
    <w:rsid w:val="00AF5BAD"/>
    <w:rsid w:val="00AF63A6"/>
    <w:rsid w:val="00AF727A"/>
    <w:rsid w:val="00AF7AAC"/>
    <w:rsid w:val="00B01411"/>
    <w:rsid w:val="00B01901"/>
    <w:rsid w:val="00B02BB8"/>
    <w:rsid w:val="00B02E77"/>
    <w:rsid w:val="00B03B16"/>
    <w:rsid w:val="00B04166"/>
    <w:rsid w:val="00B04C84"/>
    <w:rsid w:val="00B050B2"/>
    <w:rsid w:val="00B05C4D"/>
    <w:rsid w:val="00B06B3F"/>
    <w:rsid w:val="00B06D3B"/>
    <w:rsid w:val="00B07BF8"/>
    <w:rsid w:val="00B1175C"/>
    <w:rsid w:val="00B14632"/>
    <w:rsid w:val="00B1794F"/>
    <w:rsid w:val="00B20524"/>
    <w:rsid w:val="00B20F73"/>
    <w:rsid w:val="00B21240"/>
    <w:rsid w:val="00B21BD0"/>
    <w:rsid w:val="00B21D75"/>
    <w:rsid w:val="00B22258"/>
    <w:rsid w:val="00B22610"/>
    <w:rsid w:val="00B228E3"/>
    <w:rsid w:val="00B22A5B"/>
    <w:rsid w:val="00B23F91"/>
    <w:rsid w:val="00B26987"/>
    <w:rsid w:val="00B27184"/>
    <w:rsid w:val="00B27C4E"/>
    <w:rsid w:val="00B3085E"/>
    <w:rsid w:val="00B30B7F"/>
    <w:rsid w:val="00B31B67"/>
    <w:rsid w:val="00B3241E"/>
    <w:rsid w:val="00B33615"/>
    <w:rsid w:val="00B33763"/>
    <w:rsid w:val="00B34AC2"/>
    <w:rsid w:val="00B35FB3"/>
    <w:rsid w:val="00B36D2F"/>
    <w:rsid w:val="00B37FB0"/>
    <w:rsid w:val="00B40762"/>
    <w:rsid w:val="00B41317"/>
    <w:rsid w:val="00B41F6D"/>
    <w:rsid w:val="00B41FF7"/>
    <w:rsid w:val="00B44565"/>
    <w:rsid w:val="00B50AEF"/>
    <w:rsid w:val="00B5156B"/>
    <w:rsid w:val="00B51E2B"/>
    <w:rsid w:val="00B52392"/>
    <w:rsid w:val="00B52396"/>
    <w:rsid w:val="00B533D5"/>
    <w:rsid w:val="00B54446"/>
    <w:rsid w:val="00B55D06"/>
    <w:rsid w:val="00B574DD"/>
    <w:rsid w:val="00B57AAD"/>
    <w:rsid w:val="00B57ECA"/>
    <w:rsid w:val="00B61484"/>
    <w:rsid w:val="00B62496"/>
    <w:rsid w:val="00B62A31"/>
    <w:rsid w:val="00B63D42"/>
    <w:rsid w:val="00B643FF"/>
    <w:rsid w:val="00B6530F"/>
    <w:rsid w:val="00B653F5"/>
    <w:rsid w:val="00B656B9"/>
    <w:rsid w:val="00B6670B"/>
    <w:rsid w:val="00B66C49"/>
    <w:rsid w:val="00B677BD"/>
    <w:rsid w:val="00B67964"/>
    <w:rsid w:val="00B67A4F"/>
    <w:rsid w:val="00B70774"/>
    <w:rsid w:val="00B70D56"/>
    <w:rsid w:val="00B713F2"/>
    <w:rsid w:val="00B727A3"/>
    <w:rsid w:val="00B73994"/>
    <w:rsid w:val="00B73F7B"/>
    <w:rsid w:val="00B74722"/>
    <w:rsid w:val="00B762B6"/>
    <w:rsid w:val="00B7692D"/>
    <w:rsid w:val="00B7697A"/>
    <w:rsid w:val="00B7754B"/>
    <w:rsid w:val="00B775AC"/>
    <w:rsid w:val="00B776E0"/>
    <w:rsid w:val="00B77FFB"/>
    <w:rsid w:val="00B81237"/>
    <w:rsid w:val="00B8231A"/>
    <w:rsid w:val="00B828E0"/>
    <w:rsid w:val="00B830CF"/>
    <w:rsid w:val="00B8417F"/>
    <w:rsid w:val="00B844BE"/>
    <w:rsid w:val="00B87F0F"/>
    <w:rsid w:val="00B9054B"/>
    <w:rsid w:val="00B906DA"/>
    <w:rsid w:val="00B91A68"/>
    <w:rsid w:val="00B935C9"/>
    <w:rsid w:val="00B9390F"/>
    <w:rsid w:val="00B96D6D"/>
    <w:rsid w:val="00B97536"/>
    <w:rsid w:val="00B97E35"/>
    <w:rsid w:val="00BA2F61"/>
    <w:rsid w:val="00BA31D3"/>
    <w:rsid w:val="00BA3401"/>
    <w:rsid w:val="00BA356E"/>
    <w:rsid w:val="00BA36D9"/>
    <w:rsid w:val="00BA4155"/>
    <w:rsid w:val="00BA4377"/>
    <w:rsid w:val="00BA4CA9"/>
    <w:rsid w:val="00BA56AF"/>
    <w:rsid w:val="00BA6255"/>
    <w:rsid w:val="00BA75D6"/>
    <w:rsid w:val="00BA7C03"/>
    <w:rsid w:val="00BB00B9"/>
    <w:rsid w:val="00BB0214"/>
    <w:rsid w:val="00BB028C"/>
    <w:rsid w:val="00BB115D"/>
    <w:rsid w:val="00BB2797"/>
    <w:rsid w:val="00BB2FF1"/>
    <w:rsid w:val="00BB3248"/>
    <w:rsid w:val="00BB3C74"/>
    <w:rsid w:val="00BB494C"/>
    <w:rsid w:val="00BB5424"/>
    <w:rsid w:val="00BB72EF"/>
    <w:rsid w:val="00BB7561"/>
    <w:rsid w:val="00BC0337"/>
    <w:rsid w:val="00BC33B3"/>
    <w:rsid w:val="00BC48DB"/>
    <w:rsid w:val="00BC5E74"/>
    <w:rsid w:val="00BC6BBA"/>
    <w:rsid w:val="00BC6C73"/>
    <w:rsid w:val="00BC7391"/>
    <w:rsid w:val="00BC7D51"/>
    <w:rsid w:val="00BD1259"/>
    <w:rsid w:val="00BD1D9E"/>
    <w:rsid w:val="00BD276C"/>
    <w:rsid w:val="00BD2868"/>
    <w:rsid w:val="00BD41F6"/>
    <w:rsid w:val="00BD43D6"/>
    <w:rsid w:val="00BD50C3"/>
    <w:rsid w:val="00BD5314"/>
    <w:rsid w:val="00BD6BC7"/>
    <w:rsid w:val="00BE01B4"/>
    <w:rsid w:val="00BE1245"/>
    <w:rsid w:val="00BE369A"/>
    <w:rsid w:val="00BE43E1"/>
    <w:rsid w:val="00BE5F0C"/>
    <w:rsid w:val="00BE67B1"/>
    <w:rsid w:val="00BF0BD3"/>
    <w:rsid w:val="00BF269D"/>
    <w:rsid w:val="00BF2F2D"/>
    <w:rsid w:val="00BF34DE"/>
    <w:rsid w:val="00BF3777"/>
    <w:rsid w:val="00BF37A4"/>
    <w:rsid w:val="00BF4AAD"/>
    <w:rsid w:val="00BF50A5"/>
    <w:rsid w:val="00BF6397"/>
    <w:rsid w:val="00BF6A8C"/>
    <w:rsid w:val="00C00FD4"/>
    <w:rsid w:val="00C01289"/>
    <w:rsid w:val="00C01EB5"/>
    <w:rsid w:val="00C03482"/>
    <w:rsid w:val="00C03AA8"/>
    <w:rsid w:val="00C04138"/>
    <w:rsid w:val="00C0633D"/>
    <w:rsid w:val="00C06404"/>
    <w:rsid w:val="00C07276"/>
    <w:rsid w:val="00C10CEF"/>
    <w:rsid w:val="00C11228"/>
    <w:rsid w:val="00C112A3"/>
    <w:rsid w:val="00C11E64"/>
    <w:rsid w:val="00C12874"/>
    <w:rsid w:val="00C14034"/>
    <w:rsid w:val="00C150DC"/>
    <w:rsid w:val="00C17B95"/>
    <w:rsid w:val="00C206BC"/>
    <w:rsid w:val="00C20AA9"/>
    <w:rsid w:val="00C219CE"/>
    <w:rsid w:val="00C221F8"/>
    <w:rsid w:val="00C227C0"/>
    <w:rsid w:val="00C2283F"/>
    <w:rsid w:val="00C242CD"/>
    <w:rsid w:val="00C25272"/>
    <w:rsid w:val="00C273E9"/>
    <w:rsid w:val="00C27560"/>
    <w:rsid w:val="00C27D0F"/>
    <w:rsid w:val="00C323F8"/>
    <w:rsid w:val="00C32CAA"/>
    <w:rsid w:val="00C330CD"/>
    <w:rsid w:val="00C3342F"/>
    <w:rsid w:val="00C336AF"/>
    <w:rsid w:val="00C33721"/>
    <w:rsid w:val="00C33B9A"/>
    <w:rsid w:val="00C33E2A"/>
    <w:rsid w:val="00C33F18"/>
    <w:rsid w:val="00C34778"/>
    <w:rsid w:val="00C359E7"/>
    <w:rsid w:val="00C40779"/>
    <w:rsid w:val="00C40CA0"/>
    <w:rsid w:val="00C41673"/>
    <w:rsid w:val="00C41F35"/>
    <w:rsid w:val="00C43D68"/>
    <w:rsid w:val="00C45040"/>
    <w:rsid w:val="00C457D1"/>
    <w:rsid w:val="00C46471"/>
    <w:rsid w:val="00C46DC7"/>
    <w:rsid w:val="00C46ED1"/>
    <w:rsid w:val="00C4780D"/>
    <w:rsid w:val="00C47FA1"/>
    <w:rsid w:val="00C513FB"/>
    <w:rsid w:val="00C51624"/>
    <w:rsid w:val="00C52F52"/>
    <w:rsid w:val="00C53712"/>
    <w:rsid w:val="00C552A9"/>
    <w:rsid w:val="00C553EE"/>
    <w:rsid w:val="00C55BAF"/>
    <w:rsid w:val="00C575C2"/>
    <w:rsid w:val="00C57A2C"/>
    <w:rsid w:val="00C60E59"/>
    <w:rsid w:val="00C60FC3"/>
    <w:rsid w:val="00C60FD6"/>
    <w:rsid w:val="00C6181E"/>
    <w:rsid w:val="00C61C66"/>
    <w:rsid w:val="00C62B83"/>
    <w:rsid w:val="00C63678"/>
    <w:rsid w:val="00C63B79"/>
    <w:rsid w:val="00C6447A"/>
    <w:rsid w:val="00C64CBA"/>
    <w:rsid w:val="00C65208"/>
    <w:rsid w:val="00C66595"/>
    <w:rsid w:val="00C701A0"/>
    <w:rsid w:val="00C70EA1"/>
    <w:rsid w:val="00C71133"/>
    <w:rsid w:val="00C71CBB"/>
    <w:rsid w:val="00C730A9"/>
    <w:rsid w:val="00C73A97"/>
    <w:rsid w:val="00C74489"/>
    <w:rsid w:val="00C7448F"/>
    <w:rsid w:val="00C746CB"/>
    <w:rsid w:val="00C74CC5"/>
    <w:rsid w:val="00C75092"/>
    <w:rsid w:val="00C75D68"/>
    <w:rsid w:val="00C75E39"/>
    <w:rsid w:val="00C80663"/>
    <w:rsid w:val="00C81130"/>
    <w:rsid w:val="00C8202A"/>
    <w:rsid w:val="00C82D5D"/>
    <w:rsid w:val="00C83014"/>
    <w:rsid w:val="00C835BA"/>
    <w:rsid w:val="00C83792"/>
    <w:rsid w:val="00C8394C"/>
    <w:rsid w:val="00C83B1C"/>
    <w:rsid w:val="00C84EBB"/>
    <w:rsid w:val="00C85043"/>
    <w:rsid w:val="00C856FC"/>
    <w:rsid w:val="00C86F12"/>
    <w:rsid w:val="00C872DF"/>
    <w:rsid w:val="00C877C8"/>
    <w:rsid w:val="00C87E88"/>
    <w:rsid w:val="00C87EC4"/>
    <w:rsid w:val="00C87FA5"/>
    <w:rsid w:val="00C9014E"/>
    <w:rsid w:val="00C90D9B"/>
    <w:rsid w:val="00C91282"/>
    <w:rsid w:val="00C91995"/>
    <w:rsid w:val="00C9244B"/>
    <w:rsid w:val="00C9620D"/>
    <w:rsid w:val="00C96D7E"/>
    <w:rsid w:val="00CA08C8"/>
    <w:rsid w:val="00CA0E5C"/>
    <w:rsid w:val="00CA0E64"/>
    <w:rsid w:val="00CA1BEA"/>
    <w:rsid w:val="00CA2046"/>
    <w:rsid w:val="00CA3334"/>
    <w:rsid w:val="00CA624B"/>
    <w:rsid w:val="00CA6B46"/>
    <w:rsid w:val="00CA79B4"/>
    <w:rsid w:val="00CB09C9"/>
    <w:rsid w:val="00CB2218"/>
    <w:rsid w:val="00CB2AC0"/>
    <w:rsid w:val="00CB3765"/>
    <w:rsid w:val="00CB4591"/>
    <w:rsid w:val="00CB53B7"/>
    <w:rsid w:val="00CB66C0"/>
    <w:rsid w:val="00CB6E2D"/>
    <w:rsid w:val="00CB770D"/>
    <w:rsid w:val="00CC0522"/>
    <w:rsid w:val="00CC0946"/>
    <w:rsid w:val="00CC192C"/>
    <w:rsid w:val="00CC2037"/>
    <w:rsid w:val="00CC21C6"/>
    <w:rsid w:val="00CC23BD"/>
    <w:rsid w:val="00CC2D7D"/>
    <w:rsid w:val="00CC3D56"/>
    <w:rsid w:val="00CC66EE"/>
    <w:rsid w:val="00CC6913"/>
    <w:rsid w:val="00CC714A"/>
    <w:rsid w:val="00CC7A32"/>
    <w:rsid w:val="00CC7F82"/>
    <w:rsid w:val="00CD062B"/>
    <w:rsid w:val="00CD1A80"/>
    <w:rsid w:val="00CD1F9A"/>
    <w:rsid w:val="00CD202A"/>
    <w:rsid w:val="00CD2075"/>
    <w:rsid w:val="00CD3037"/>
    <w:rsid w:val="00CD399C"/>
    <w:rsid w:val="00CD3DB6"/>
    <w:rsid w:val="00CD462D"/>
    <w:rsid w:val="00CD57EC"/>
    <w:rsid w:val="00CE0040"/>
    <w:rsid w:val="00CE00A2"/>
    <w:rsid w:val="00CE0A63"/>
    <w:rsid w:val="00CE21B0"/>
    <w:rsid w:val="00CE2246"/>
    <w:rsid w:val="00CE225F"/>
    <w:rsid w:val="00CE51EC"/>
    <w:rsid w:val="00CE5D3B"/>
    <w:rsid w:val="00CE6313"/>
    <w:rsid w:val="00CE72D9"/>
    <w:rsid w:val="00CE7D4A"/>
    <w:rsid w:val="00CF0137"/>
    <w:rsid w:val="00CF07BC"/>
    <w:rsid w:val="00CF0CDB"/>
    <w:rsid w:val="00CF0F31"/>
    <w:rsid w:val="00CF14C8"/>
    <w:rsid w:val="00CF1A1A"/>
    <w:rsid w:val="00CF27CE"/>
    <w:rsid w:val="00CF4F67"/>
    <w:rsid w:val="00CF52E4"/>
    <w:rsid w:val="00CF5312"/>
    <w:rsid w:val="00CF6C35"/>
    <w:rsid w:val="00D01E7B"/>
    <w:rsid w:val="00D0285E"/>
    <w:rsid w:val="00D03629"/>
    <w:rsid w:val="00D0391B"/>
    <w:rsid w:val="00D0392A"/>
    <w:rsid w:val="00D06971"/>
    <w:rsid w:val="00D07023"/>
    <w:rsid w:val="00D07BA0"/>
    <w:rsid w:val="00D07DD0"/>
    <w:rsid w:val="00D07E38"/>
    <w:rsid w:val="00D108E3"/>
    <w:rsid w:val="00D109C8"/>
    <w:rsid w:val="00D10DBF"/>
    <w:rsid w:val="00D11282"/>
    <w:rsid w:val="00D1130A"/>
    <w:rsid w:val="00D11690"/>
    <w:rsid w:val="00D1270A"/>
    <w:rsid w:val="00D12D09"/>
    <w:rsid w:val="00D13C1C"/>
    <w:rsid w:val="00D13E33"/>
    <w:rsid w:val="00D1514E"/>
    <w:rsid w:val="00D1561B"/>
    <w:rsid w:val="00D2027D"/>
    <w:rsid w:val="00D20EB8"/>
    <w:rsid w:val="00D214A3"/>
    <w:rsid w:val="00D21558"/>
    <w:rsid w:val="00D22070"/>
    <w:rsid w:val="00D2265D"/>
    <w:rsid w:val="00D22F1E"/>
    <w:rsid w:val="00D2348C"/>
    <w:rsid w:val="00D24056"/>
    <w:rsid w:val="00D255A9"/>
    <w:rsid w:val="00D2740F"/>
    <w:rsid w:val="00D275D9"/>
    <w:rsid w:val="00D30597"/>
    <w:rsid w:val="00D31411"/>
    <w:rsid w:val="00D31B2E"/>
    <w:rsid w:val="00D31D0D"/>
    <w:rsid w:val="00D31D26"/>
    <w:rsid w:val="00D31DE9"/>
    <w:rsid w:val="00D32CA1"/>
    <w:rsid w:val="00D36495"/>
    <w:rsid w:val="00D36F13"/>
    <w:rsid w:val="00D370FE"/>
    <w:rsid w:val="00D37929"/>
    <w:rsid w:val="00D41B8C"/>
    <w:rsid w:val="00D4226E"/>
    <w:rsid w:val="00D4246B"/>
    <w:rsid w:val="00D425CF"/>
    <w:rsid w:val="00D42918"/>
    <w:rsid w:val="00D4521D"/>
    <w:rsid w:val="00D45B31"/>
    <w:rsid w:val="00D47375"/>
    <w:rsid w:val="00D501D2"/>
    <w:rsid w:val="00D5073A"/>
    <w:rsid w:val="00D50AFA"/>
    <w:rsid w:val="00D521F6"/>
    <w:rsid w:val="00D52314"/>
    <w:rsid w:val="00D53023"/>
    <w:rsid w:val="00D54328"/>
    <w:rsid w:val="00D550C1"/>
    <w:rsid w:val="00D55105"/>
    <w:rsid w:val="00D55CC0"/>
    <w:rsid w:val="00D55D0B"/>
    <w:rsid w:val="00D55EA1"/>
    <w:rsid w:val="00D60BDF"/>
    <w:rsid w:val="00D61CE9"/>
    <w:rsid w:val="00D62657"/>
    <w:rsid w:val="00D631FD"/>
    <w:rsid w:val="00D63803"/>
    <w:rsid w:val="00D64E81"/>
    <w:rsid w:val="00D65026"/>
    <w:rsid w:val="00D66BCF"/>
    <w:rsid w:val="00D71857"/>
    <w:rsid w:val="00D71D34"/>
    <w:rsid w:val="00D72187"/>
    <w:rsid w:val="00D729B3"/>
    <w:rsid w:val="00D730C4"/>
    <w:rsid w:val="00D73BA9"/>
    <w:rsid w:val="00D73F7F"/>
    <w:rsid w:val="00D7437E"/>
    <w:rsid w:val="00D74C5E"/>
    <w:rsid w:val="00D75044"/>
    <w:rsid w:val="00D76242"/>
    <w:rsid w:val="00D7681D"/>
    <w:rsid w:val="00D77C1A"/>
    <w:rsid w:val="00D801C8"/>
    <w:rsid w:val="00D80492"/>
    <w:rsid w:val="00D815E8"/>
    <w:rsid w:val="00D82A61"/>
    <w:rsid w:val="00D832E1"/>
    <w:rsid w:val="00D83901"/>
    <w:rsid w:val="00D83C3F"/>
    <w:rsid w:val="00D83CC1"/>
    <w:rsid w:val="00D84665"/>
    <w:rsid w:val="00D8466E"/>
    <w:rsid w:val="00D849CC"/>
    <w:rsid w:val="00D858F9"/>
    <w:rsid w:val="00D86A76"/>
    <w:rsid w:val="00D86DA9"/>
    <w:rsid w:val="00D8772E"/>
    <w:rsid w:val="00D91972"/>
    <w:rsid w:val="00D91A6E"/>
    <w:rsid w:val="00D91CF8"/>
    <w:rsid w:val="00D920B0"/>
    <w:rsid w:val="00D941B5"/>
    <w:rsid w:val="00D94717"/>
    <w:rsid w:val="00D94CC0"/>
    <w:rsid w:val="00D9691A"/>
    <w:rsid w:val="00D96C57"/>
    <w:rsid w:val="00D97287"/>
    <w:rsid w:val="00D9776F"/>
    <w:rsid w:val="00DA1587"/>
    <w:rsid w:val="00DA193E"/>
    <w:rsid w:val="00DA37BD"/>
    <w:rsid w:val="00DA4073"/>
    <w:rsid w:val="00DA4546"/>
    <w:rsid w:val="00DA565C"/>
    <w:rsid w:val="00DA5D99"/>
    <w:rsid w:val="00DA5EAC"/>
    <w:rsid w:val="00DA72AE"/>
    <w:rsid w:val="00DA78BF"/>
    <w:rsid w:val="00DB1C00"/>
    <w:rsid w:val="00DB31F8"/>
    <w:rsid w:val="00DB3405"/>
    <w:rsid w:val="00DB38AF"/>
    <w:rsid w:val="00DB5D3D"/>
    <w:rsid w:val="00DB6077"/>
    <w:rsid w:val="00DB6B94"/>
    <w:rsid w:val="00DB7B98"/>
    <w:rsid w:val="00DB7D82"/>
    <w:rsid w:val="00DC1667"/>
    <w:rsid w:val="00DC185E"/>
    <w:rsid w:val="00DC18CA"/>
    <w:rsid w:val="00DC1FD0"/>
    <w:rsid w:val="00DC2916"/>
    <w:rsid w:val="00DC2C52"/>
    <w:rsid w:val="00DC453E"/>
    <w:rsid w:val="00DC485F"/>
    <w:rsid w:val="00DC5A5D"/>
    <w:rsid w:val="00DC6D3C"/>
    <w:rsid w:val="00DC7785"/>
    <w:rsid w:val="00DD2B8A"/>
    <w:rsid w:val="00DD2EFE"/>
    <w:rsid w:val="00DD4D26"/>
    <w:rsid w:val="00DD4FAB"/>
    <w:rsid w:val="00DD5AD9"/>
    <w:rsid w:val="00DD5DA2"/>
    <w:rsid w:val="00DD60A8"/>
    <w:rsid w:val="00DD63B3"/>
    <w:rsid w:val="00DD797B"/>
    <w:rsid w:val="00DE010D"/>
    <w:rsid w:val="00DE02BF"/>
    <w:rsid w:val="00DE0F12"/>
    <w:rsid w:val="00DE1E53"/>
    <w:rsid w:val="00DE1E75"/>
    <w:rsid w:val="00DE29EE"/>
    <w:rsid w:val="00DE2F07"/>
    <w:rsid w:val="00DE2FE8"/>
    <w:rsid w:val="00DE3B9A"/>
    <w:rsid w:val="00DE479E"/>
    <w:rsid w:val="00DE538A"/>
    <w:rsid w:val="00DE5438"/>
    <w:rsid w:val="00DF0226"/>
    <w:rsid w:val="00DF1415"/>
    <w:rsid w:val="00DF1A62"/>
    <w:rsid w:val="00DF1BAA"/>
    <w:rsid w:val="00DF2362"/>
    <w:rsid w:val="00DF347C"/>
    <w:rsid w:val="00DF459C"/>
    <w:rsid w:val="00DF500F"/>
    <w:rsid w:val="00DF5093"/>
    <w:rsid w:val="00DF50FA"/>
    <w:rsid w:val="00DF5ACE"/>
    <w:rsid w:val="00DF6936"/>
    <w:rsid w:val="00DF6A46"/>
    <w:rsid w:val="00DF6AE7"/>
    <w:rsid w:val="00DF7016"/>
    <w:rsid w:val="00E01386"/>
    <w:rsid w:val="00E017EC"/>
    <w:rsid w:val="00E01BF2"/>
    <w:rsid w:val="00E02A33"/>
    <w:rsid w:val="00E02A59"/>
    <w:rsid w:val="00E02F70"/>
    <w:rsid w:val="00E036AC"/>
    <w:rsid w:val="00E04A1F"/>
    <w:rsid w:val="00E04D10"/>
    <w:rsid w:val="00E05D83"/>
    <w:rsid w:val="00E05E12"/>
    <w:rsid w:val="00E06D0C"/>
    <w:rsid w:val="00E071CC"/>
    <w:rsid w:val="00E0759C"/>
    <w:rsid w:val="00E075C4"/>
    <w:rsid w:val="00E07632"/>
    <w:rsid w:val="00E10344"/>
    <w:rsid w:val="00E10555"/>
    <w:rsid w:val="00E1159A"/>
    <w:rsid w:val="00E12104"/>
    <w:rsid w:val="00E12675"/>
    <w:rsid w:val="00E126AD"/>
    <w:rsid w:val="00E131A7"/>
    <w:rsid w:val="00E13298"/>
    <w:rsid w:val="00E13936"/>
    <w:rsid w:val="00E14150"/>
    <w:rsid w:val="00E14BFE"/>
    <w:rsid w:val="00E152A3"/>
    <w:rsid w:val="00E1598D"/>
    <w:rsid w:val="00E15E18"/>
    <w:rsid w:val="00E1649A"/>
    <w:rsid w:val="00E1675A"/>
    <w:rsid w:val="00E16941"/>
    <w:rsid w:val="00E2081B"/>
    <w:rsid w:val="00E20E23"/>
    <w:rsid w:val="00E210DB"/>
    <w:rsid w:val="00E217A1"/>
    <w:rsid w:val="00E2336A"/>
    <w:rsid w:val="00E252C3"/>
    <w:rsid w:val="00E255AF"/>
    <w:rsid w:val="00E261C8"/>
    <w:rsid w:val="00E26427"/>
    <w:rsid w:val="00E30315"/>
    <w:rsid w:val="00E305A4"/>
    <w:rsid w:val="00E30B35"/>
    <w:rsid w:val="00E33236"/>
    <w:rsid w:val="00E345F7"/>
    <w:rsid w:val="00E346E4"/>
    <w:rsid w:val="00E34B86"/>
    <w:rsid w:val="00E34C6D"/>
    <w:rsid w:val="00E35ED9"/>
    <w:rsid w:val="00E369F3"/>
    <w:rsid w:val="00E437DA"/>
    <w:rsid w:val="00E43C21"/>
    <w:rsid w:val="00E45AE5"/>
    <w:rsid w:val="00E46673"/>
    <w:rsid w:val="00E46C1C"/>
    <w:rsid w:val="00E4703E"/>
    <w:rsid w:val="00E472A2"/>
    <w:rsid w:val="00E47310"/>
    <w:rsid w:val="00E50DC2"/>
    <w:rsid w:val="00E51985"/>
    <w:rsid w:val="00E52A8D"/>
    <w:rsid w:val="00E530F9"/>
    <w:rsid w:val="00E5395A"/>
    <w:rsid w:val="00E53B3B"/>
    <w:rsid w:val="00E54382"/>
    <w:rsid w:val="00E55BEE"/>
    <w:rsid w:val="00E55FA0"/>
    <w:rsid w:val="00E56943"/>
    <w:rsid w:val="00E5725A"/>
    <w:rsid w:val="00E605B4"/>
    <w:rsid w:val="00E6157F"/>
    <w:rsid w:val="00E63C8D"/>
    <w:rsid w:val="00E642B6"/>
    <w:rsid w:val="00E64463"/>
    <w:rsid w:val="00E64DD8"/>
    <w:rsid w:val="00E65292"/>
    <w:rsid w:val="00E66802"/>
    <w:rsid w:val="00E67537"/>
    <w:rsid w:val="00E703B7"/>
    <w:rsid w:val="00E70FF2"/>
    <w:rsid w:val="00E71BE1"/>
    <w:rsid w:val="00E71D76"/>
    <w:rsid w:val="00E72142"/>
    <w:rsid w:val="00E75109"/>
    <w:rsid w:val="00E7510B"/>
    <w:rsid w:val="00E775F6"/>
    <w:rsid w:val="00E8103D"/>
    <w:rsid w:val="00E826DE"/>
    <w:rsid w:val="00E83AFC"/>
    <w:rsid w:val="00E847C4"/>
    <w:rsid w:val="00E84B23"/>
    <w:rsid w:val="00E84D35"/>
    <w:rsid w:val="00E872BB"/>
    <w:rsid w:val="00E873CD"/>
    <w:rsid w:val="00E87C6E"/>
    <w:rsid w:val="00E87CDB"/>
    <w:rsid w:val="00E901F0"/>
    <w:rsid w:val="00E906FA"/>
    <w:rsid w:val="00E912CF"/>
    <w:rsid w:val="00E93863"/>
    <w:rsid w:val="00E94AD4"/>
    <w:rsid w:val="00E959E3"/>
    <w:rsid w:val="00EA00A3"/>
    <w:rsid w:val="00EA1F95"/>
    <w:rsid w:val="00EA2581"/>
    <w:rsid w:val="00EA3A08"/>
    <w:rsid w:val="00EA55D9"/>
    <w:rsid w:val="00EA56A0"/>
    <w:rsid w:val="00EA5927"/>
    <w:rsid w:val="00EA73FF"/>
    <w:rsid w:val="00EA7C30"/>
    <w:rsid w:val="00EB1669"/>
    <w:rsid w:val="00EB1D87"/>
    <w:rsid w:val="00EB1EE2"/>
    <w:rsid w:val="00EB2703"/>
    <w:rsid w:val="00EB2FBA"/>
    <w:rsid w:val="00EB356D"/>
    <w:rsid w:val="00EB4E16"/>
    <w:rsid w:val="00EB5634"/>
    <w:rsid w:val="00EB5AA2"/>
    <w:rsid w:val="00EB5C36"/>
    <w:rsid w:val="00EB6383"/>
    <w:rsid w:val="00EB799E"/>
    <w:rsid w:val="00EB7E4F"/>
    <w:rsid w:val="00EC02FD"/>
    <w:rsid w:val="00EC1E94"/>
    <w:rsid w:val="00EC327A"/>
    <w:rsid w:val="00EC39FF"/>
    <w:rsid w:val="00EC479F"/>
    <w:rsid w:val="00EC6D13"/>
    <w:rsid w:val="00EC6F1C"/>
    <w:rsid w:val="00EC71CB"/>
    <w:rsid w:val="00EC793E"/>
    <w:rsid w:val="00ED031F"/>
    <w:rsid w:val="00ED07FE"/>
    <w:rsid w:val="00ED1074"/>
    <w:rsid w:val="00ED113F"/>
    <w:rsid w:val="00ED1D51"/>
    <w:rsid w:val="00ED2764"/>
    <w:rsid w:val="00ED3ABD"/>
    <w:rsid w:val="00ED3C5D"/>
    <w:rsid w:val="00ED66BA"/>
    <w:rsid w:val="00ED68F6"/>
    <w:rsid w:val="00ED7E95"/>
    <w:rsid w:val="00EE1AE8"/>
    <w:rsid w:val="00EE1E99"/>
    <w:rsid w:val="00EE292B"/>
    <w:rsid w:val="00EE3912"/>
    <w:rsid w:val="00EE45B8"/>
    <w:rsid w:val="00EE4E01"/>
    <w:rsid w:val="00EE57A7"/>
    <w:rsid w:val="00EE597E"/>
    <w:rsid w:val="00EE79E6"/>
    <w:rsid w:val="00EE7D53"/>
    <w:rsid w:val="00EF1001"/>
    <w:rsid w:val="00EF110F"/>
    <w:rsid w:val="00EF1D31"/>
    <w:rsid w:val="00EF3A6E"/>
    <w:rsid w:val="00EF3B4B"/>
    <w:rsid w:val="00EF3CE4"/>
    <w:rsid w:val="00EF43BB"/>
    <w:rsid w:val="00EF4501"/>
    <w:rsid w:val="00EF53D0"/>
    <w:rsid w:val="00EF56CE"/>
    <w:rsid w:val="00EF7DFF"/>
    <w:rsid w:val="00F00BE2"/>
    <w:rsid w:val="00F01298"/>
    <w:rsid w:val="00F01302"/>
    <w:rsid w:val="00F01F58"/>
    <w:rsid w:val="00F023FC"/>
    <w:rsid w:val="00F03655"/>
    <w:rsid w:val="00F03665"/>
    <w:rsid w:val="00F03966"/>
    <w:rsid w:val="00F03F14"/>
    <w:rsid w:val="00F0428B"/>
    <w:rsid w:val="00F046BF"/>
    <w:rsid w:val="00F05F94"/>
    <w:rsid w:val="00F075BC"/>
    <w:rsid w:val="00F079D4"/>
    <w:rsid w:val="00F07B7A"/>
    <w:rsid w:val="00F07C07"/>
    <w:rsid w:val="00F1071A"/>
    <w:rsid w:val="00F113CC"/>
    <w:rsid w:val="00F116FD"/>
    <w:rsid w:val="00F12165"/>
    <w:rsid w:val="00F122C5"/>
    <w:rsid w:val="00F12608"/>
    <w:rsid w:val="00F12EEA"/>
    <w:rsid w:val="00F14576"/>
    <w:rsid w:val="00F152D1"/>
    <w:rsid w:val="00F1569A"/>
    <w:rsid w:val="00F15757"/>
    <w:rsid w:val="00F15E3E"/>
    <w:rsid w:val="00F17367"/>
    <w:rsid w:val="00F202D0"/>
    <w:rsid w:val="00F2038C"/>
    <w:rsid w:val="00F215B6"/>
    <w:rsid w:val="00F2262B"/>
    <w:rsid w:val="00F2394C"/>
    <w:rsid w:val="00F239E0"/>
    <w:rsid w:val="00F24DAB"/>
    <w:rsid w:val="00F26586"/>
    <w:rsid w:val="00F278D9"/>
    <w:rsid w:val="00F31F4A"/>
    <w:rsid w:val="00F328C3"/>
    <w:rsid w:val="00F3345F"/>
    <w:rsid w:val="00F41665"/>
    <w:rsid w:val="00F43B5E"/>
    <w:rsid w:val="00F44B6C"/>
    <w:rsid w:val="00F456DB"/>
    <w:rsid w:val="00F45888"/>
    <w:rsid w:val="00F4590E"/>
    <w:rsid w:val="00F47C7E"/>
    <w:rsid w:val="00F50A8C"/>
    <w:rsid w:val="00F50F9A"/>
    <w:rsid w:val="00F511AA"/>
    <w:rsid w:val="00F524A5"/>
    <w:rsid w:val="00F53157"/>
    <w:rsid w:val="00F53160"/>
    <w:rsid w:val="00F5324A"/>
    <w:rsid w:val="00F53958"/>
    <w:rsid w:val="00F54073"/>
    <w:rsid w:val="00F56058"/>
    <w:rsid w:val="00F56139"/>
    <w:rsid w:val="00F56C27"/>
    <w:rsid w:val="00F57D31"/>
    <w:rsid w:val="00F61CC1"/>
    <w:rsid w:val="00F62809"/>
    <w:rsid w:val="00F62AB3"/>
    <w:rsid w:val="00F634F7"/>
    <w:rsid w:val="00F63FE3"/>
    <w:rsid w:val="00F64484"/>
    <w:rsid w:val="00F6593E"/>
    <w:rsid w:val="00F65980"/>
    <w:rsid w:val="00F65F87"/>
    <w:rsid w:val="00F66C42"/>
    <w:rsid w:val="00F66F40"/>
    <w:rsid w:val="00F708B7"/>
    <w:rsid w:val="00F71246"/>
    <w:rsid w:val="00F72CBB"/>
    <w:rsid w:val="00F731EB"/>
    <w:rsid w:val="00F74BA7"/>
    <w:rsid w:val="00F7572D"/>
    <w:rsid w:val="00F760D7"/>
    <w:rsid w:val="00F764F8"/>
    <w:rsid w:val="00F806A1"/>
    <w:rsid w:val="00F824FA"/>
    <w:rsid w:val="00F82C89"/>
    <w:rsid w:val="00F83812"/>
    <w:rsid w:val="00F8470D"/>
    <w:rsid w:val="00F84BCD"/>
    <w:rsid w:val="00F861FF"/>
    <w:rsid w:val="00F86411"/>
    <w:rsid w:val="00F865AB"/>
    <w:rsid w:val="00F86D53"/>
    <w:rsid w:val="00F8711F"/>
    <w:rsid w:val="00F9128B"/>
    <w:rsid w:val="00F91330"/>
    <w:rsid w:val="00F91F19"/>
    <w:rsid w:val="00F929C8"/>
    <w:rsid w:val="00F92FF0"/>
    <w:rsid w:val="00F94D7B"/>
    <w:rsid w:val="00F95378"/>
    <w:rsid w:val="00F97814"/>
    <w:rsid w:val="00F978AA"/>
    <w:rsid w:val="00F97B82"/>
    <w:rsid w:val="00FA28D0"/>
    <w:rsid w:val="00FA343A"/>
    <w:rsid w:val="00FA52B7"/>
    <w:rsid w:val="00FA5BFD"/>
    <w:rsid w:val="00FA6379"/>
    <w:rsid w:val="00FA6633"/>
    <w:rsid w:val="00FA6818"/>
    <w:rsid w:val="00FA6A64"/>
    <w:rsid w:val="00FA6D32"/>
    <w:rsid w:val="00FA6F6A"/>
    <w:rsid w:val="00FA776D"/>
    <w:rsid w:val="00FB09E5"/>
    <w:rsid w:val="00FB0B19"/>
    <w:rsid w:val="00FB0BFE"/>
    <w:rsid w:val="00FB0D53"/>
    <w:rsid w:val="00FB0D6F"/>
    <w:rsid w:val="00FB10D8"/>
    <w:rsid w:val="00FB237C"/>
    <w:rsid w:val="00FB3294"/>
    <w:rsid w:val="00FB36A6"/>
    <w:rsid w:val="00FB3D06"/>
    <w:rsid w:val="00FB3D64"/>
    <w:rsid w:val="00FB47D9"/>
    <w:rsid w:val="00FB55F9"/>
    <w:rsid w:val="00FB641C"/>
    <w:rsid w:val="00FB6C91"/>
    <w:rsid w:val="00FB6DD8"/>
    <w:rsid w:val="00FB73C7"/>
    <w:rsid w:val="00FB7938"/>
    <w:rsid w:val="00FC00E4"/>
    <w:rsid w:val="00FC0664"/>
    <w:rsid w:val="00FC2C1F"/>
    <w:rsid w:val="00FC37EF"/>
    <w:rsid w:val="00FC392C"/>
    <w:rsid w:val="00FC537D"/>
    <w:rsid w:val="00FC71F4"/>
    <w:rsid w:val="00FC7B07"/>
    <w:rsid w:val="00FD03BF"/>
    <w:rsid w:val="00FD0536"/>
    <w:rsid w:val="00FD0A3F"/>
    <w:rsid w:val="00FD1688"/>
    <w:rsid w:val="00FD1768"/>
    <w:rsid w:val="00FD1FD1"/>
    <w:rsid w:val="00FD3683"/>
    <w:rsid w:val="00FD4B22"/>
    <w:rsid w:val="00FD4B72"/>
    <w:rsid w:val="00FD5153"/>
    <w:rsid w:val="00FD5C73"/>
    <w:rsid w:val="00FD5DAE"/>
    <w:rsid w:val="00FD64EF"/>
    <w:rsid w:val="00FD6CB8"/>
    <w:rsid w:val="00FE09A3"/>
    <w:rsid w:val="00FE1A2E"/>
    <w:rsid w:val="00FE26E9"/>
    <w:rsid w:val="00FE351C"/>
    <w:rsid w:val="00FE3C45"/>
    <w:rsid w:val="00FE53BE"/>
    <w:rsid w:val="00FE6A62"/>
    <w:rsid w:val="00FE7051"/>
    <w:rsid w:val="00FF04C4"/>
    <w:rsid w:val="00FF0F0A"/>
    <w:rsid w:val="00FF2577"/>
    <w:rsid w:val="00FF276C"/>
    <w:rsid w:val="00FF2846"/>
    <w:rsid w:val="00FF30D7"/>
    <w:rsid w:val="00FF3CCE"/>
    <w:rsid w:val="00FF455A"/>
    <w:rsid w:val="00FF52D4"/>
    <w:rsid w:val="00FF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4FA9B2"/>
  <w15:docId w15:val="{9BA06AD2-F04E-4D60-BCB7-EB719EFF4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60D0B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646A2"/>
    <w:pPr>
      <w:keepNext/>
      <w:numPr>
        <w:numId w:val="17"/>
      </w:numPr>
      <w:suppressAutoHyphens/>
      <w:spacing w:before="240" w:after="60"/>
      <w:jc w:val="center"/>
      <w:outlineLvl w:val="0"/>
    </w:pPr>
    <w:rPr>
      <w:rFonts w:ascii="Century Schoolbook" w:eastAsia="Calibri" w:hAnsi="Century Schoolbook" w:cs="Times New Roman"/>
      <w:b/>
      <w:bCs/>
      <w:color w:val="000000"/>
      <w:kern w:val="1"/>
      <w:sz w:val="24"/>
      <w:szCs w:val="24"/>
      <w:u w:color="FFFFFF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F15757"/>
    <w:pPr>
      <w:keepNext/>
      <w:spacing w:before="240" w:after="60"/>
      <w:outlineLvl w:val="2"/>
    </w:pPr>
    <w:rPr>
      <w:rFonts w:ascii="Calibri Light" w:eastAsia="Calibri" w:hAnsi="Calibri Light" w:cs="Times New Roman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3646A2"/>
    <w:rPr>
      <w:rFonts w:ascii="Century Schoolbook" w:hAnsi="Century Schoolbook"/>
      <w:b/>
      <w:bCs/>
      <w:color w:val="000000"/>
      <w:kern w:val="1"/>
      <w:sz w:val="24"/>
      <w:szCs w:val="24"/>
      <w:u w:color="FFFFFF"/>
      <w:lang w:val="x-none" w:eastAsia="ar-SA"/>
    </w:rPr>
  </w:style>
  <w:style w:type="character" w:customStyle="1" w:styleId="Nagwek3Znak">
    <w:name w:val="Nagłówek 3 Znak"/>
    <w:link w:val="Nagwek3"/>
    <w:locked/>
    <w:rsid w:val="00F15757"/>
    <w:rPr>
      <w:rFonts w:ascii="Calibri Light" w:hAnsi="Calibri Light" w:cs="Calibri Light"/>
      <w:b/>
      <w:bCs/>
      <w:sz w:val="26"/>
      <w:szCs w:val="26"/>
      <w:lang w:val="x-none" w:eastAsia="en-US"/>
    </w:rPr>
  </w:style>
  <w:style w:type="table" w:styleId="Tabela-Siatka">
    <w:name w:val="Table Grid"/>
    <w:basedOn w:val="Standardowy"/>
    <w:rsid w:val="008B3E94"/>
    <w:pPr>
      <w:ind w:left="57" w:right="57" w:firstLine="360"/>
      <w:jc w:val="both"/>
    </w:pPr>
    <w:rPr>
      <w:rFonts w:cs="Calibri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rsid w:val="00F00BE2"/>
    <w:pPr>
      <w:spacing w:after="0" w:line="240" w:lineRule="auto"/>
    </w:pPr>
    <w:rPr>
      <w:rFonts w:ascii="Segoe UI" w:eastAsia="Calibri" w:hAnsi="Segoe UI" w:cs="Times New Roman"/>
      <w:sz w:val="18"/>
      <w:szCs w:val="18"/>
      <w:lang w:val="x-none"/>
    </w:rPr>
  </w:style>
  <w:style w:type="character" w:customStyle="1" w:styleId="TekstdymkaZnak">
    <w:name w:val="Tekst dymka Znak"/>
    <w:link w:val="Tekstdymka"/>
    <w:semiHidden/>
    <w:locked/>
    <w:rsid w:val="00F00BE2"/>
    <w:rPr>
      <w:rFonts w:ascii="Segoe UI" w:hAnsi="Segoe UI" w:cs="Segoe UI"/>
      <w:sz w:val="18"/>
      <w:szCs w:val="18"/>
      <w:lang w:val="x-none" w:eastAsia="en-US"/>
    </w:rPr>
  </w:style>
  <w:style w:type="character" w:styleId="Hipercze">
    <w:name w:val="Hyperlink"/>
    <w:rsid w:val="00B677BD"/>
    <w:rPr>
      <w:rFonts w:cs="Times New Roman"/>
      <w:color w:val="auto"/>
      <w:u w:val="single"/>
    </w:rPr>
  </w:style>
  <w:style w:type="paragraph" w:styleId="Nagwek">
    <w:name w:val="header"/>
    <w:basedOn w:val="Normalny"/>
    <w:link w:val="NagwekZnak"/>
    <w:rsid w:val="00077CA1"/>
    <w:pPr>
      <w:tabs>
        <w:tab w:val="center" w:pos="4536"/>
        <w:tab w:val="right" w:pos="9072"/>
      </w:tabs>
    </w:pPr>
    <w:rPr>
      <w:rFonts w:eastAsia="Calibri" w:cs="Times New Roman"/>
      <w:lang w:val="x-none"/>
    </w:rPr>
  </w:style>
  <w:style w:type="character" w:customStyle="1" w:styleId="NagwekZnak">
    <w:name w:val="Nagłówek Znak"/>
    <w:link w:val="Nagwek"/>
    <w:locked/>
    <w:rsid w:val="00077CA1"/>
    <w:rPr>
      <w:rFonts w:cs="Times New Roman"/>
      <w:sz w:val="22"/>
      <w:szCs w:val="22"/>
      <w:lang w:val="x-none" w:eastAsia="en-US"/>
    </w:rPr>
  </w:style>
  <w:style w:type="paragraph" w:styleId="Stopka">
    <w:name w:val="footer"/>
    <w:basedOn w:val="Normalny"/>
    <w:link w:val="StopkaZnak"/>
    <w:uiPriority w:val="99"/>
    <w:rsid w:val="00077CA1"/>
    <w:pPr>
      <w:tabs>
        <w:tab w:val="center" w:pos="4536"/>
        <w:tab w:val="right" w:pos="9072"/>
      </w:tabs>
    </w:pPr>
    <w:rPr>
      <w:rFonts w:eastAsia="Calibri" w:cs="Times New Roman"/>
      <w:lang w:val="x-none"/>
    </w:rPr>
  </w:style>
  <w:style w:type="character" w:customStyle="1" w:styleId="StopkaZnak">
    <w:name w:val="Stopka Znak"/>
    <w:link w:val="Stopka"/>
    <w:uiPriority w:val="99"/>
    <w:locked/>
    <w:rsid w:val="00077CA1"/>
    <w:rPr>
      <w:rFonts w:cs="Times New Roman"/>
      <w:sz w:val="22"/>
      <w:szCs w:val="22"/>
      <w:lang w:val="x-none" w:eastAsia="en-US"/>
    </w:rPr>
  </w:style>
  <w:style w:type="paragraph" w:customStyle="1" w:styleId="Bezodstpw1">
    <w:name w:val="Bez odstępów1"/>
    <w:rsid w:val="00A70A1F"/>
    <w:pPr>
      <w:jc w:val="both"/>
    </w:pPr>
    <w:rPr>
      <w:rFonts w:eastAsia="Times New Roman" w:cs="Calibri"/>
      <w:sz w:val="24"/>
      <w:szCs w:val="24"/>
      <w:lang w:eastAsia="en-US"/>
    </w:rPr>
  </w:style>
  <w:style w:type="paragraph" w:customStyle="1" w:styleId="Tekstpodstawowy31">
    <w:name w:val="Tekst podstawowy 31"/>
    <w:basedOn w:val="Normalny"/>
    <w:rsid w:val="009653AB"/>
    <w:pPr>
      <w:spacing w:before="100" w:beforeAutospacing="1" w:after="120" w:afterAutospacing="1" w:line="360" w:lineRule="auto"/>
      <w:jc w:val="both"/>
    </w:pPr>
    <w:rPr>
      <w:rFonts w:eastAsia="SimSun"/>
      <w:kern w:val="1"/>
      <w:sz w:val="16"/>
      <w:szCs w:val="16"/>
      <w:lang w:val="en-US"/>
    </w:rPr>
  </w:style>
  <w:style w:type="paragraph" w:customStyle="1" w:styleId="Standard">
    <w:name w:val="Standard"/>
    <w:rsid w:val="00F65F87"/>
    <w:pPr>
      <w:suppressAutoHyphens/>
      <w:autoSpaceDN w:val="0"/>
      <w:spacing w:before="100" w:beforeAutospacing="1" w:afterAutospacing="1"/>
      <w:ind w:firstLine="360"/>
      <w:jc w:val="both"/>
      <w:textAlignment w:val="baseline"/>
    </w:pPr>
    <w:rPr>
      <w:rFonts w:eastAsia="SimSun" w:cs="Calibri"/>
      <w:kern w:val="3"/>
      <w:sz w:val="22"/>
      <w:szCs w:val="22"/>
      <w:lang w:val="en-US" w:eastAsia="en-US"/>
    </w:rPr>
  </w:style>
  <w:style w:type="paragraph" w:customStyle="1" w:styleId="Akapitzlist1">
    <w:name w:val="Akapit z listą1"/>
    <w:basedOn w:val="Standard"/>
    <w:rsid w:val="00D1270A"/>
    <w:pPr>
      <w:ind w:left="720"/>
    </w:pPr>
  </w:style>
  <w:style w:type="paragraph" w:styleId="NormalnyWeb">
    <w:name w:val="Normal (Web)"/>
    <w:basedOn w:val="Normalny"/>
    <w:rsid w:val="00717521"/>
    <w:pPr>
      <w:spacing w:before="100" w:after="119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943FB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43FB9"/>
    <w:rPr>
      <w:rFonts w:eastAsia="Calibri" w:cs="Times New Roman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semiHidden/>
    <w:locked/>
    <w:rsid w:val="00943FB9"/>
    <w:rPr>
      <w:rFonts w:cs="Times New Roman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43FB9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943FB9"/>
    <w:rPr>
      <w:rFonts w:cs="Times New Roman"/>
      <w:b/>
      <w:bCs/>
      <w:lang w:val="x-none" w:eastAsia="en-US"/>
    </w:rPr>
  </w:style>
  <w:style w:type="paragraph" w:customStyle="1" w:styleId="Poprawka1">
    <w:name w:val="Poprawka1"/>
    <w:hidden/>
    <w:semiHidden/>
    <w:rsid w:val="005B25BF"/>
    <w:rPr>
      <w:rFonts w:eastAsia="Times New Roman" w:cs="Calibri"/>
      <w:sz w:val="22"/>
      <w:szCs w:val="22"/>
      <w:lang w:eastAsia="en-US"/>
    </w:rPr>
  </w:style>
  <w:style w:type="numbering" w:customStyle="1" w:styleId="WWNum30">
    <w:name w:val="WWNum30"/>
    <w:rsid w:val="00D962C2"/>
    <w:pPr>
      <w:numPr>
        <w:numId w:val="1"/>
      </w:numPr>
    </w:pPr>
  </w:style>
  <w:style w:type="paragraph" w:customStyle="1" w:styleId="Default">
    <w:name w:val="Default"/>
    <w:rsid w:val="004C5F0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tekst normalny"/>
    <w:basedOn w:val="Normalny"/>
    <w:link w:val="AkapitzlistZnak"/>
    <w:uiPriority w:val="34"/>
    <w:qFormat/>
    <w:rsid w:val="00676B8B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EB2703"/>
    <w:rPr>
      <w:color w:val="605E5C"/>
      <w:shd w:val="clear" w:color="auto" w:fill="E1DFDD"/>
    </w:rPr>
  </w:style>
  <w:style w:type="paragraph" w:customStyle="1" w:styleId="Sowowa">
    <w:name w:val="Sowowa"/>
    <w:basedOn w:val="Standard"/>
    <w:rsid w:val="008E6108"/>
    <w:pPr>
      <w:spacing w:before="0" w:beforeAutospacing="0" w:afterAutospacing="0" w:line="360" w:lineRule="auto"/>
      <w:jc w:val="left"/>
    </w:pPr>
    <w:rPr>
      <w:rFonts w:ascii="Times New Roman" w:hAnsi="Times New Roman" w:cs="Times New Roman"/>
      <w:sz w:val="24"/>
      <w:lang w:bidi="en-US"/>
    </w:rPr>
  </w:style>
  <w:style w:type="paragraph" w:styleId="Tekstprzypisukocowego">
    <w:name w:val="endnote text"/>
    <w:basedOn w:val="Normalny"/>
    <w:link w:val="TekstprzypisukocowegoZnak"/>
    <w:semiHidden/>
    <w:unhideWhenUsed/>
    <w:rsid w:val="00A96E3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96E3E"/>
    <w:rPr>
      <w:rFonts w:eastAsia="Times New Roman" w:cs="Calibri"/>
      <w:lang w:eastAsia="en-US"/>
    </w:rPr>
  </w:style>
  <w:style w:type="character" w:styleId="Odwoanieprzypisukocowego">
    <w:name w:val="endnote reference"/>
    <w:basedOn w:val="Domylnaczcionkaakapitu"/>
    <w:semiHidden/>
    <w:unhideWhenUsed/>
    <w:rsid w:val="00A96E3E"/>
    <w:rPr>
      <w:vertAlign w:val="superscript"/>
    </w:rPr>
  </w:style>
  <w:style w:type="paragraph" w:customStyle="1" w:styleId="Lnum1st">
    <w:name w:val="Lnum 1st"/>
    <w:basedOn w:val="Normalny"/>
    <w:rsid w:val="00263293"/>
    <w:pPr>
      <w:suppressAutoHyphens/>
      <w:spacing w:after="0" w:line="100" w:lineRule="atLeast"/>
      <w:ind w:left="425" w:hanging="425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locked/>
    <w:rsid w:val="00191CAF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BF6397"/>
    <w:rPr>
      <w:rFonts w:eastAsia="Times New Roman" w:cs="Calibri"/>
      <w:sz w:val="22"/>
      <w:szCs w:val="22"/>
      <w:lang w:eastAsia="en-US"/>
    </w:rPr>
  </w:style>
  <w:style w:type="paragraph" w:customStyle="1" w:styleId="Bezodstpw2">
    <w:name w:val="Bez odstępów2"/>
    <w:rsid w:val="00EC793E"/>
    <w:pPr>
      <w:jc w:val="both"/>
    </w:pPr>
    <w:rPr>
      <w:rFonts w:eastAsia="Times New Roman" w:cs="Calibri"/>
      <w:sz w:val="24"/>
      <w:szCs w:val="24"/>
      <w:lang w:eastAsia="en-US"/>
    </w:rPr>
  </w:style>
  <w:style w:type="paragraph" w:customStyle="1" w:styleId="Bezodstpw3">
    <w:name w:val="Bez odstępów3"/>
    <w:rsid w:val="0048014D"/>
    <w:pPr>
      <w:jc w:val="both"/>
    </w:pPr>
    <w:rPr>
      <w:rFonts w:eastAsia="Times New Roman" w:cs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zm.erzes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9D4BF-90DB-4798-A41B-F72DFD972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2176</Words>
  <Characters>13057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(projekt)</vt:lpstr>
    </vt:vector>
  </TitlesOfParts>
  <Company>Prywatny</Company>
  <LinksUpToDate>false</LinksUpToDate>
  <CharactersWithSpaces>15203</CharactersWithSpaces>
  <SharedDoc>false</SharedDoc>
  <HLinks>
    <vt:vector size="24" baseType="variant">
      <vt:variant>
        <vt:i4>1376312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Kryteria_elektromobilnosc</vt:lpwstr>
      </vt:variant>
      <vt:variant>
        <vt:i4>1376312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Kryteria_elektromobilnosc</vt:lpwstr>
      </vt:variant>
      <vt:variant>
        <vt:i4>3211325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Kara_umowna_elektromobilnosc</vt:lpwstr>
      </vt:variant>
      <vt:variant>
        <vt:i4>5505111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/document/16798732?unitId=art(2)pkt(33)&amp;cm=DOCUMENT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(projekt)</dc:title>
  <dc:creator>User</dc:creator>
  <cp:lastModifiedBy>kluczyk</cp:lastModifiedBy>
  <cp:revision>2</cp:revision>
  <cp:lastPrinted>2026-02-23T12:47:00Z</cp:lastPrinted>
  <dcterms:created xsi:type="dcterms:W3CDTF">2026-03-02T11:43:00Z</dcterms:created>
  <dcterms:modified xsi:type="dcterms:W3CDTF">2026-03-02T11:43:00Z</dcterms:modified>
</cp:coreProperties>
</file>