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652759" w14:textId="3FD6576A" w:rsidR="0095475F" w:rsidRPr="00334524" w:rsidRDefault="00492685" w:rsidP="0095475F">
      <w:pPr>
        <w:pStyle w:val="Default"/>
        <w:jc w:val="right"/>
        <w:rPr>
          <w:bCs/>
          <w:i/>
          <w:iCs/>
          <w:sz w:val="22"/>
          <w:szCs w:val="22"/>
        </w:rPr>
      </w:pPr>
      <w:bookmarkStart w:id="0" w:name="_Hlk167175409"/>
      <w:bookmarkStart w:id="1" w:name="_Hlk167092653"/>
      <w:bookmarkStart w:id="2" w:name="_Hlk166740810"/>
      <w:r w:rsidRPr="00334524">
        <w:rPr>
          <w:bCs/>
          <w:i/>
          <w:iCs/>
          <w:sz w:val="22"/>
          <w:szCs w:val="22"/>
        </w:rPr>
        <w:t>Załącznik nr 2 do oferty cenowej</w:t>
      </w:r>
    </w:p>
    <w:p w14:paraId="2A2B043E" w14:textId="77777777" w:rsidR="00492685" w:rsidRDefault="00492685" w:rsidP="00492685">
      <w:pPr>
        <w:pStyle w:val="Default"/>
        <w:jc w:val="right"/>
        <w:rPr>
          <w:color w:val="auto"/>
          <w:sz w:val="22"/>
          <w:szCs w:val="22"/>
        </w:rPr>
      </w:pPr>
    </w:p>
    <w:p w14:paraId="4F4E7EE3" w14:textId="77777777" w:rsidR="00492685" w:rsidRDefault="00492685" w:rsidP="00D65AA5">
      <w:pPr>
        <w:suppressAutoHyphens/>
        <w:spacing w:line="360" w:lineRule="auto"/>
        <w:jc w:val="center"/>
        <w:rPr>
          <w:rFonts w:ascii="Calibri" w:eastAsia="SimSun" w:hAnsi="Calibri" w:cs="Calibri"/>
          <w:b/>
          <w:bCs/>
          <w:kern w:val="1"/>
          <w:sz w:val="28"/>
          <w:szCs w:val="28"/>
          <w:lang w:eastAsia="hi-IN" w:bidi="hi-IN"/>
        </w:rPr>
      </w:pPr>
      <w:r w:rsidRPr="00FB4003">
        <w:rPr>
          <w:rFonts w:ascii="Calibri" w:eastAsia="SimSun" w:hAnsi="Calibri" w:cs="Calibri"/>
          <w:b/>
          <w:bCs/>
          <w:kern w:val="1"/>
          <w:sz w:val="28"/>
          <w:szCs w:val="28"/>
          <w:lang w:eastAsia="hi-IN" w:bidi="hi-IN"/>
        </w:rPr>
        <w:t>WYKAZ OSÓB SKIEROWANYCH PRZEZ WYKONAWCĘ DO REALIZACJI ZAMÓWIENIA</w:t>
      </w:r>
    </w:p>
    <w:p w14:paraId="26097633" w14:textId="556ED968" w:rsidR="005D68F3" w:rsidRPr="009151B0" w:rsidRDefault="005D68F3" w:rsidP="00D65AA5">
      <w:pPr>
        <w:suppressAutoHyphens/>
        <w:spacing w:line="360" w:lineRule="auto"/>
        <w:jc w:val="center"/>
        <w:rPr>
          <w:rFonts w:ascii="Calibri" w:eastAsia="SimSun" w:hAnsi="Calibri" w:cs="Calibri"/>
          <w:b/>
          <w:bCs/>
          <w:kern w:val="1"/>
          <w:sz w:val="28"/>
          <w:szCs w:val="28"/>
          <w:lang w:eastAsia="hi-IN" w:bidi="hi-IN"/>
        </w:rPr>
      </w:pPr>
      <w:r w:rsidRPr="009151B0">
        <w:rPr>
          <w:rFonts w:ascii="Calibri" w:eastAsia="SimSun" w:hAnsi="Calibri" w:cs="Calibri"/>
          <w:b/>
          <w:bCs/>
          <w:kern w:val="1"/>
          <w:sz w:val="28"/>
          <w:szCs w:val="28"/>
          <w:lang w:eastAsia="hi-IN" w:bidi="hi-IN"/>
        </w:rPr>
        <w:t>nr ZAM/10/OWES/2026</w:t>
      </w:r>
    </w:p>
    <w:p w14:paraId="4211AA69" w14:textId="77777777" w:rsidR="00D65AA5" w:rsidRDefault="00D65AA5" w:rsidP="00492685">
      <w:pPr>
        <w:pStyle w:val="Default"/>
        <w:rPr>
          <w:sz w:val="23"/>
          <w:szCs w:val="23"/>
        </w:rPr>
      </w:pPr>
    </w:p>
    <w:p w14:paraId="1166A56E" w14:textId="77777777" w:rsidR="00492685" w:rsidRDefault="00492685" w:rsidP="0049268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UWAGA: </w:t>
      </w:r>
      <w:r w:rsidRPr="0064232B">
        <w:rPr>
          <w:sz w:val="22"/>
          <w:szCs w:val="22"/>
        </w:rPr>
        <w:t>Tabele 1-2 należy powielić dla każdego Eksperta oddzielnie (jeśli dotyczy)</w:t>
      </w:r>
      <w:r>
        <w:rPr>
          <w:sz w:val="23"/>
          <w:szCs w:val="23"/>
        </w:rPr>
        <w:t xml:space="preserve"> </w:t>
      </w:r>
    </w:p>
    <w:p w14:paraId="29E53412" w14:textId="77777777" w:rsidR="00492685" w:rsidRPr="0064232B" w:rsidRDefault="00492685" w:rsidP="00492685">
      <w:pPr>
        <w:pStyle w:val="Default"/>
        <w:rPr>
          <w:sz w:val="23"/>
          <w:szCs w:val="23"/>
        </w:rPr>
      </w:pPr>
    </w:p>
    <w:p w14:paraId="3AC35ECD" w14:textId="77777777" w:rsidR="00D65AA5" w:rsidRDefault="00D65AA5" w:rsidP="00492685">
      <w:pPr>
        <w:pStyle w:val="Default"/>
        <w:rPr>
          <w:sz w:val="22"/>
          <w:szCs w:val="22"/>
        </w:rPr>
      </w:pPr>
    </w:p>
    <w:p w14:paraId="590B587A" w14:textId="77777777" w:rsidR="00492685" w:rsidRPr="000A7FFE" w:rsidRDefault="00492685" w:rsidP="00492685">
      <w:pPr>
        <w:pStyle w:val="Default"/>
        <w:rPr>
          <w:sz w:val="22"/>
          <w:szCs w:val="22"/>
        </w:rPr>
      </w:pPr>
      <w:r w:rsidRPr="000A7FFE">
        <w:rPr>
          <w:sz w:val="22"/>
          <w:szCs w:val="22"/>
        </w:rPr>
        <w:t xml:space="preserve">Imię i nazwisko Eksperta: ………………………………………………………………………………………………… </w:t>
      </w:r>
    </w:p>
    <w:p w14:paraId="234E142B" w14:textId="77777777" w:rsidR="00492685" w:rsidRPr="00B814DE" w:rsidRDefault="00492685" w:rsidP="00492685">
      <w:pPr>
        <w:pStyle w:val="Default"/>
        <w:rPr>
          <w:b/>
          <w:bCs/>
          <w:sz w:val="22"/>
          <w:szCs w:val="22"/>
        </w:rPr>
      </w:pPr>
    </w:p>
    <w:p w14:paraId="7418C472" w14:textId="77777777" w:rsidR="00D65AA5" w:rsidRDefault="00D65AA5" w:rsidP="00492685">
      <w:pPr>
        <w:suppressAutoHyphens/>
        <w:spacing w:line="360" w:lineRule="auto"/>
        <w:jc w:val="both"/>
        <w:rPr>
          <w:rFonts w:ascii="Calibri" w:hAnsi="Calibri" w:cs="Calibri"/>
          <w:i/>
          <w:iCs/>
          <w:kern w:val="1"/>
          <w:sz w:val="22"/>
          <w:szCs w:val="22"/>
          <w:lang w:eastAsia="ar-SA"/>
        </w:rPr>
      </w:pPr>
    </w:p>
    <w:p w14:paraId="056872EB" w14:textId="77777777" w:rsidR="00492685" w:rsidRPr="00D65AA5" w:rsidRDefault="00492685" w:rsidP="00492685">
      <w:pPr>
        <w:suppressAutoHyphens/>
        <w:spacing w:line="360" w:lineRule="auto"/>
        <w:jc w:val="both"/>
        <w:rPr>
          <w:rFonts w:ascii="Calibri" w:hAnsi="Calibri" w:cs="Calibri"/>
          <w:iCs/>
          <w:kern w:val="1"/>
          <w:sz w:val="22"/>
          <w:szCs w:val="22"/>
          <w:lang w:eastAsia="ar-SA"/>
        </w:rPr>
      </w:pPr>
      <w:r w:rsidRPr="00D65AA5">
        <w:rPr>
          <w:rFonts w:ascii="Calibri" w:hAnsi="Calibri" w:cs="Calibri"/>
          <w:iCs/>
          <w:kern w:val="1"/>
          <w:sz w:val="22"/>
          <w:szCs w:val="22"/>
          <w:lang w:eastAsia="ar-SA"/>
        </w:rPr>
        <w:t>Tabela 1 - Wykształcenie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268"/>
        <w:gridCol w:w="4962"/>
        <w:gridCol w:w="2409"/>
      </w:tblGrid>
      <w:tr w:rsidR="00492685" w14:paraId="6088B9D6" w14:textId="77777777" w:rsidTr="00D65AA5">
        <w:trPr>
          <w:trHeight w:val="457"/>
        </w:trPr>
        <w:tc>
          <w:tcPr>
            <w:tcW w:w="675" w:type="dxa"/>
          </w:tcPr>
          <w:p w14:paraId="130D44D1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l.p. </w:t>
            </w:r>
          </w:p>
        </w:tc>
        <w:tc>
          <w:tcPr>
            <w:tcW w:w="2268" w:type="dxa"/>
          </w:tcPr>
          <w:p w14:paraId="7F15B62D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Data: (m-c/rok) </w:t>
            </w:r>
          </w:p>
        </w:tc>
        <w:tc>
          <w:tcPr>
            <w:tcW w:w="4962" w:type="dxa"/>
          </w:tcPr>
          <w:p w14:paraId="7EFADBA6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Nazwa instytucji </w:t>
            </w:r>
          </w:p>
        </w:tc>
        <w:tc>
          <w:tcPr>
            <w:tcW w:w="2409" w:type="dxa"/>
          </w:tcPr>
          <w:p w14:paraId="78C96085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Uzyskane dyplomy </w:t>
            </w:r>
          </w:p>
        </w:tc>
      </w:tr>
      <w:tr w:rsidR="00492685" w14:paraId="2C033B0E" w14:textId="77777777" w:rsidTr="00D65AA5">
        <w:trPr>
          <w:trHeight w:val="120"/>
        </w:trPr>
        <w:tc>
          <w:tcPr>
            <w:tcW w:w="675" w:type="dxa"/>
          </w:tcPr>
          <w:p w14:paraId="784E39C1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1. </w:t>
            </w:r>
          </w:p>
        </w:tc>
        <w:tc>
          <w:tcPr>
            <w:tcW w:w="2268" w:type="dxa"/>
          </w:tcPr>
          <w:p w14:paraId="6C0A9A58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4962" w:type="dxa"/>
          </w:tcPr>
          <w:p w14:paraId="6DD01E46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409" w:type="dxa"/>
          </w:tcPr>
          <w:p w14:paraId="64264A74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</w:tr>
      <w:tr w:rsidR="00492685" w14:paraId="3CDA7213" w14:textId="77777777" w:rsidTr="00D65AA5">
        <w:trPr>
          <w:trHeight w:val="120"/>
        </w:trPr>
        <w:tc>
          <w:tcPr>
            <w:tcW w:w="675" w:type="dxa"/>
          </w:tcPr>
          <w:p w14:paraId="12FD45AE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2. </w:t>
            </w:r>
          </w:p>
        </w:tc>
        <w:tc>
          <w:tcPr>
            <w:tcW w:w="2268" w:type="dxa"/>
          </w:tcPr>
          <w:p w14:paraId="1966E387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4962" w:type="dxa"/>
          </w:tcPr>
          <w:p w14:paraId="1B33782E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409" w:type="dxa"/>
          </w:tcPr>
          <w:p w14:paraId="209630CA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</w:tr>
      <w:tr w:rsidR="00492685" w14:paraId="033ABE53" w14:textId="77777777" w:rsidTr="00D65AA5">
        <w:trPr>
          <w:trHeight w:val="120"/>
        </w:trPr>
        <w:tc>
          <w:tcPr>
            <w:tcW w:w="675" w:type="dxa"/>
          </w:tcPr>
          <w:p w14:paraId="235721B0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n. </w:t>
            </w:r>
          </w:p>
        </w:tc>
        <w:tc>
          <w:tcPr>
            <w:tcW w:w="2268" w:type="dxa"/>
          </w:tcPr>
          <w:p w14:paraId="60B42E28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4962" w:type="dxa"/>
          </w:tcPr>
          <w:p w14:paraId="7B5BB0D6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409" w:type="dxa"/>
          </w:tcPr>
          <w:p w14:paraId="079BE8B3" w14:textId="77777777" w:rsidR="00492685" w:rsidRDefault="00492685" w:rsidP="004F476D">
            <w:pPr>
              <w:pStyle w:val="Default"/>
              <w:rPr>
                <w:sz w:val="23"/>
                <w:szCs w:val="23"/>
              </w:rPr>
            </w:pPr>
          </w:p>
        </w:tc>
      </w:tr>
    </w:tbl>
    <w:p w14:paraId="7FA41877" w14:textId="77777777" w:rsidR="00492685" w:rsidRDefault="00492685" w:rsidP="00492685">
      <w:pPr>
        <w:pStyle w:val="Default"/>
        <w:rPr>
          <w:b/>
          <w:bCs/>
          <w:sz w:val="23"/>
          <w:szCs w:val="23"/>
        </w:rPr>
      </w:pPr>
    </w:p>
    <w:p w14:paraId="554B94C7" w14:textId="77777777" w:rsidR="00492685" w:rsidRDefault="00492685" w:rsidP="00492685">
      <w:pPr>
        <w:pStyle w:val="Default"/>
        <w:rPr>
          <w:sz w:val="23"/>
          <w:szCs w:val="23"/>
        </w:rPr>
      </w:pPr>
    </w:p>
    <w:p w14:paraId="4F977753" w14:textId="77777777" w:rsidR="00492685" w:rsidRPr="00B814DE" w:rsidRDefault="00492685" w:rsidP="00492685">
      <w:pPr>
        <w:pStyle w:val="Default"/>
        <w:rPr>
          <w:color w:val="auto"/>
          <w:sz w:val="22"/>
          <w:szCs w:val="22"/>
        </w:rPr>
      </w:pPr>
      <w:r w:rsidRPr="00B814DE">
        <w:rPr>
          <w:color w:val="auto"/>
          <w:sz w:val="22"/>
          <w:szCs w:val="22"/>
        </w:rPr>
        <w:t xml:space="preserve">Tabela </w:t>
      </w:r>
      <w:r>
        <w:rPr>
          <w:color w:val="auto"/>
          <w:sz w:val="22"/>
          <w:szCs w:val="22"/>
        </w:rPr>
        <w:t>2</w:t>
      </w:r>
      <w:r w:rsidRPr="00B814DE">
        <w:rPr>
          <w:color w:val="auto"/>
          <w:sz w:val="22"/>
          <w:szCs w:val="22"/>
        </w:rPr>
        <w:t xml:space="preserve"> - Doświadczenie zawodowe</w:t>
      </w:r>
    </w:p>
    <w:p w14:paraId="00C98D9D" w14:textId="77777777" w:rsidR="00492685" w:rsidRPr="00B814DE" w:rsidRDefault="00492685" w:rsidP="00492685">
      <w:pPr>
        <w:pStyle w:val="Default"/>
        <w:rPr>
          <w:color w:val="auto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3"/>
        <w:gridCol w:w="2370"/>
        <w:gridCol w:w="2376"/>
        <w:gridCol w:w="2523"/>
        <w:gridCol w:w="2370"/>
      </w:tblGrid>
      <w:tr w:rsidR="00492685" w:rsidRPr="00B814DE" w14:paraId="75ADDDDA" w14:textId="77777777" w:rsidTr="00D65AA5">
        <w:trPr>
          <w:trHeight w:val="1714"/>
        </w:trPr>
        <w:tc>
          <w:tcPr>
            <w:tcW w:w="534" w:type="dxa"/>
          </w:tcPr>
          <w:p w14:paraId="4F4A6712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 xml:space="preserve">l.p. </w:t>
            </w:r>
          </w:p>
        </w:tc>
        <w:tc>
          <w:tcPr>
            <w:tcW w:w="2409" w:type="dxa"/>
          </w:tcPr>
          <w:p w14:paraId="74610FBA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>Okres realizacji usługi: od (</w:t>
            </w:r>
            <w:proofErr w:type="spellStart"/>
            <w:r w:rsidRPr="000121C2">
              <w:rPr>
                <w:sz w:val="22"/>
                <w:szCs w:val="22"/>
              </w:rPr>
              <w:t>dd</w:t>
            </w:r>
            <w:proofErr w:type="spellEnd"/>
            <w:r w:rsidRPr="000121C2">
              <w:rPr>
                <w:sz w:val="22"/>
                <w:szCs w:val="22"/>
              </w:rPr>
              <w:t>/mm/rok) do (</w:t>
            </w:r>
            <w:proofErr w:type="spellStart"/>
            <w:r w:rsidRPr="000121C2">
              <w:rPr>
                <w:sz w:val="22"/>
                <w:szCs w:val="22"/>
              </w:rPr>
              <w:t>dd</w:t>
            </w:r>
            <w:proofErr w:type="spellEnd"/>
            <w:r w:rsidRPr="000121C2">
              <w:rPr>
                <w:sz w:val="22"/>
                <w:szCs w:val="22"/>
              </w:rPr>
              <w:t xml:space="preserve">/mm/rok) </w:t>
            </w:r>
          </w:p>
          <w:p w14:paraId="4AA55758" w14:textId="7712EE89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 xml:space="preserve">Badany okres </w:t>
            </w:r>
            <w:r w:rsidR="005D68F3">
              <w:rPr>
                <w:sz w:val="22"/>
                <w:szCs w:val="22"/>
              </w:rPr>
              <w:t xml:space="preserve">od maja </w:t>
            </w:r>
            <w:r w:rsidRPr="007632F4">
              <w:rPr>
                <w:sz w:val="22"/>
                <w:szCs w:val="22"/>
              </w:rPr>
              <w:t>202</w:t>
            </w:r>
            <w:r w:rsidR="005D68F3">
              <w:rPr>
                <w:sz w:val="22"/>
                <w:szCs w:val="22"/>
              </w:rPr>
              <w:t>3</w:t>
            </w:r>
            <w:r w:rsidR="007632F4">
              <w:rPr>
                <w:sz w:val="22"/>
                <w:szCs w:val="22"/>
              </w:rPr>
              <w:t xml:space="preserve"> r.</w:t>
            </w:r>
            <w:r w:rsidRPr="007632F4">
              <w:rPr>
                <w:sz w:val="22"/>
                <w:szCs w:val="22"/>
              </w:rPr>
              <w:t xml:space="preserve"> – </w:t>
            </w:r>
            <w:r w:rsidR="005D68F3">
              <w:rPr>
                <w:sz w:val="22"/>
                <w:szCs w:val="22"/>
              </w:rPr>
              <w:t xml:space="preserve">maja </w:t>
            </w:r>
            <w:r w:rsidRPr="007632F4">
              <w:rPr>
                <w:sz w:val="22"/>
                <w:szCs w:val="22"/>
              </w:rPr>
              <w:t>202</w:t>
            </w:r>
            <w:r w:rsidR="005D68F3">
              <w:rPr>
                <w:sz w:val="22"/>
                <w:szCs w:val="22"/>
              </w:rPr>
              <w:t>6</w:t>
            </w:r>
            <w:r w:rsidRPr="007632F4">
              <w:rPr>
                <w:sz w:val="22"/>
                <w:szCs w:val="22"/>
              </w:rPr>
              <w:t xml:space="preserve"> r.</w:t>
            </w:r>
            <w:r w:rsidRPr="000121C2">
              <w:rPr>
                <w:sz w:val="22"/>
                <w:szCs w:val="22"/>
              </w:rPr>
              <w:t xml:space="preserve"> </w:t>
            </w:r>
          </w:p>
        </w:tc>
        <w:tc>
          <w:tcPr>
            <w:tcW w:w="2410" w:type="dxa"/>
          </w:tcPr>
          <w:p w14:paraId="44149FB6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>Liczba ocenionych biznesplanów</w:t>
            </w:r>
            <w:r>
              <w:rPr>
                <w:sz w:val="22"/>
                <w:szCs w:val="22"/>
              </w:rPr>
              <w:t>/</w:t>
            </w:r>
            <w:r w:rsidRPr="000121C2">
              <w:rPr>
                <w:sz w:val="22"/>
                <w:szCs w:val="22"/>
              </w:rPr>
              <w:t xml:space="preserve"> </w:t>
            </w:r>
            <w:r w:rsidRPr="000F1820">
              <w:rPr>
                <w:bCs/>
                <w:sz w:val="22"/>
                <w:szCs w:val="22"/>
              </w:rPr>
              <w:t>wniosków o przyznanie wsparcia finansowego, wsparcia pomostowego</w:t>
            </w:r>
          </w:p>
        </w:tc>
        <w:tc>
          <w:tcPr>
            <w:tcW w:w="2552" w:type="dxa"/>
          </w:tcPr>
          <w:p w14:paraId="663FF3AA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>Przedmiot/zakres usługi</w:t>
            </w:r>
          </w:p>
        </w:tc>
        <w:tc>
          <w:tcPr>
            <w:tcW w:w="2409" w:type="dxa"/>
          </w:tcPr>
          <w:p w14:paraId="3E73A5D6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 xml:space="preserve">Instytucja na zlecenie której wykonywano wsparcie </w:t>
            </w:r>
          </w:p>
        </w:tc>
      </w:tr>
      <w:tr w:rsidR="00492685" w:rsidRPr="00B814DE" w14:paraId="75741CA9" w14:textId="77777777" w:rsidTr="00D65AA5">
        <w:trPr>
          <w:trHeight w:val="120"/>
        </w:trPr>
        <w:tc>
          <w:tcPr>
            <w:tcW w:w="534" w:type="dxa"/>
          </w:tcPr>
          <w:p w14:paraId="2A24EF9B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 xml:space="preserve">1. </w:t>
            </w:r>
          </w:p>
        </w:tc>
        <w:tc>
          <w:tcPr>
            <w:tcW w:w="2409" w:type="dxa"/>
          </w:tcPr>
          <w:p w14:paraId="6608C714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410" w:type="dxa"/>
          </w:tcPr>
          <w:p w14:paraId="79CA25D3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552" w:type="dxa"/>
          </w:tcPr>
          <w:p w14:paraId="5B1A0E81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409" w:type="dxa"/>
          </w:tcPr>
          <w:p w14:paraId="11AB58A3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</w:tr>
      <w:tr w:rsidR="00492685" w:rsidRPr="00B814DE" w14:paraId="06D2476A" w14:textId="77777777" w:rsidTr="00D65AA5">
        <w:trPr>
          <w:trHeight w:val="120"/>
        </w:trPr>
        <w:tc>
          <w:tcPr>
            <w:tcW w:w="534" w:type="dxa"/>
          </w:tcPr>
          <w:p w14:paraId="027C691F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 xml:space="preserve">2. </w:t>
            </w:r>
          </w:p>
        </w:tc>
        <w:tc>
          <w:tcPr>
            <w:tcW w:w="2409" w:type="dxa"/>
          </w:tcPr>
          <w:p w14:paraId="79D98920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410" w:type="dxa"/>
          </w:tcPr>
          <w:p w14:paraId="296E79AE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552" w:type="dxa"/>
          </w:tcPr>
          <w:p w14:paraId="0E3EC5BB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409" w:type="dxa"/>
          </w:tcPr>
          <w:p w14:paraId="19344F48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</w:tr>
      <w:tr w:rsidR="00492685" w:rsidRPr="00B814DE" w14:paraId="22AB9706" w14:textId="77777777" w:rsidTr="00D65AA5">
        <w:trPr>
          <w:trHeight w:val="120"/>
        </w:trPr>
        <w:tc>
          <w:tcPr>
            <w:tcW w:w="534" w:type="dxa"/>
          </w:tcPr>
          <w:p w14:paraId="4C0A6135" w14:textId="77777777" w:rsidR="00492685" w:rsidRPr="000121C2" w:rsidRDefault="00492685" w:rsidP="004F476D">
            <w:pPr>
              <w:pStyle w:val="Default"/>
              <w:rPr>
                <w:sz w:val="22"/>
                <w:szCs w:val="22"/>
              </w:rPr>
            </w:pPr>
            <w:r w:rsidRPr="000121C2">
              <w:rPr>
                <w:sz w:val="22"/>
                <w:szCs w:val="22"/>
              </w:rPr>
              <w:t xml:space="preserve">n. </w:t>
            </w:r>
          </w:p>
        </w:tc>
        <w:tc>
          <w:tcPr>
            <w:tcW w:w="2409" w:type="dxa"/>
          </w:tcPr>
          <w:p w14:paraId="454014D5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410" w:type="dxa"/>
          </w:tcPr>
          <w:p w14:paraId="466BFC68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552" w:type="dxa"/>
          </w:tcPr>
          <w:p w14:paraId="37BEF122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2409" w:type="dxa"/>
          </w:tcPr>
          <w:p w14:paraId="3335668A" w14:textId="77777777" w:rsidR="00492685" w:rsidRPr="00B814DE" w:rsidRDefault="00492685" w:rsidP="004F476D">
            <w:pPr>
              <w:pStyle w:val="Default"/>
              <w:rPr>
                <w:sz w:val="22"/>
                <w:szCs w:val="22"/>
              </w:rPr>
            </w:pPr>
          </w:p>
        </w:tc>
      </w:tr>
    </w:tbl>
    <w:p w14:paraId="2BCD8152" w14:textId="77777777" w:rsidR="00492685" w:rsidRDefault="00492685" w:rsidP="00492685">
      <w:pPr>
        <w:autoSpaceDE w:val="0"/>
        <w:autoSpaceDN w:val="0"/>
        <w:spacing w:line="276" w:lineRule="auto"/>
        <w:rPr>
          <w:color w:val="000000"/>
          <w:kern w:val="3"/>
          <w:lang w:eastAsia="zh-CN"/>
        </w:rPr>
      </w:pPr>
      <w:r>
        <w:rPr>
          <w:color w:val="000000"/>
          <w:kern w:val="3"/>
          <w:lang w:eastAsia="zh-CN"/>
        </w:rPr>
        <w:tab/>
      </w:r>
      <w:r>
        <w:rPr>
          <w:color w:val="000000"/>
          <w:kern w:val="3"/>
          <w:lang w:eastAsia="zh-CN"/>
        </w:rPr>
        <w:tab/>
      </w:r>
      <w:r>
        <w:rPr>
          <w:color w:val="000000"/>
          <w:kern w:val="3"/>
          <w:lang w:eastAsia="zh-CN"/>
        </w:rPr>
        <w:tab/>
      </w:r>
      <w:r>
        <w:rPr>
          <w:color w:val="000000"/>
          <w:kern w:val="3"/>
          <w:lang w:eastAsia="zh-CN"/>
        </w:rPr>
        <w:tab/>
      </w:r>
      <w:r>
        <w:rPr>
          <w:color w:val="000000"/>
          <w:kern w:val="3"/>
          <w:lang w:eastAsia="zh-CN"/>
        </w:rPr>
        <w:tab/>
      </w:r>
      <w:r>
        <w:rPr>
          <w:color w:val="000000"/>
          <w:kern w:val="3"/>
          <w:lang w:eastAsia="zh-CN"/>
        </w:rPr>
        <w:tab/>
      </w:r>
    </w:p>
    <w:p w14:paraId="05E6ECDA" w14:textId="77777777" w:rsidR="00492685" w:rsidRDefault="00492685" w:rsidP="00492685"/>
    <w:p w14:paraId="0719144E" w14:textId="77777777" w:rsidR="00492685" w:rsidRDefault="00492685" w:rsidP="00492685"/>
    <w:p w14:paraId="682CB526" w14:textId="77777777" w:rsidR="00492685" w:rsidRDefault="00492685" w:rsidP="00492685"/>
    <w:p w14:paraId="6EB1315E" w14:textId="77777777" w:rsidR="00D65AA5" w:rsidRDefault="00D65AA5" w:rsidP="00492685"/>
    <w:p w14:paraId="1EBFE06E" w14:textId="69A6E034" w:rsidR="00D65AA5" w:rsidRPr="009151B0" w:rsidRDefault="009151B0" w:rsidP="00492685">
      <w:r>
        <w:t>---------------------</w:t>
      </w:r>
    </w:p>
    <w:p w14:paraId="162E5138" w14:textId="010F87F9" w:rsidR="00492685" w:rsidRPr="009151B0" w:rsidRDefault="009151B0" w:rsidP="005D68F3">
      <w:pPr>
        <w:jc w:val="center"/>
        <w:rPr>
          <w:rFonts w:ascii="Calibri" w:hAnsi="Calibri" w:cs="Calibri"/>
          <w:bCs/>
          <w:sz w:val="22"/>
          <w:szCs w:val="22"/>
        </w:rPr>
      </w:pPr>
      <w:r>
        <w:rPr>
          <w:rFonts w:ascii="Calibri" w:hAnsi="Calibri" w:cs="Calibri"/>
          <w:bCs/>
          <w:sz w:val="22"/>
          <w:szCs w:val="22"/>
        </w:rPr>
        <w:t xml:space="preserve">                                                                    -------------------------------------------------------------------------------</w:t>
      </w:r>
      <w:r w:rsidR="005D68F3" w:rsidRPr="009151B0">
        <w:rPr>
          <w:rFonts w:ascii="Calibri" w:hAnsi="Calibri" w:cs="Calibri"/>
          <w:bCs/>
          <w:sz w:val="22"/>
          <w:szCs w:val="22"/>
        </w:rPr>
        <w:t xml:space="preserve">                                     </w:t>
      </w:r>
      <w:r w:rsidR="00492685" w:rsidRPr="009151B0">
        <w:rPr>
          <w:rFonts w:ascii="Calibri" w:hAnsi="Calibri" w:cs="Calibri"/>
          <w:bCs/>
          <w:sz w:val="22"/>
          <w:szCs w:val="22"/>
        </w:rPr>
        <w:t xml:space="preserve">                           </w:t>
      </w:r>
      <w:r w:rsidR="005D68F3" w:rsidRPr="009151B0">
        <w:rPr>
          <w:rFonts w:ascii="Calibri" w:hAnsi="Calibri" w:cs="Calibri"/>
          <w:bCs/>
          <w:sz w:val="22"/>
          <w:szCs w:val="22"/>
        </w:rPr>
        <w:t xml:space="preserve">             </w:t>
      </w:r>
      <w:r w:rsidR="00492685" w:rsidRPr="009151B0">
        <w:rPr>
          <w:rFonts w:ascii="Calibri" w:hAnsi="Calibri" w:cs="Calibri"/>
          <w:bCs/>
          <w:sz w:val="22"/>
          <w:szCs w:val="22"/>
        </w:rPr>
        <w:t xml:space="preserve">                            </w:t>
      </w:r>
    </w:p>
    <w:p w14:paraId="09EE7FBA" w14:textId="77777777" w:rsidR="00492685" w:rsidRPr="00334524" w:rsidRDefault="00492685" w:rsidP="00492685">
      <w:pPr>
        <w:jc w:val="center"/>
        <w:rPr>
          <w:rFonts w:ascii="Calibri" w:hAnsi="Calibri" w:cs="Calibri"/>
          <w:sz w:val="22"/>
          <w:szCs w:val="22"/>
        </w:rPr>
      </w:pPr>
      <w:r w:rsidRPr="00334524">
        <w:rPr>
          <w:rFonts w:ascii="Calibri" w:hAnsi="Calibri" w:cs="Calibri"/>
          <w:bCs/>
          <w:i/>
          <w:iCs/>
          <w:sz w:val="22"/>
          <w:szCs w:val="22"/>
        </w:rPr>
        <w:t xml:space="preserve">(miejsce i data) </w:t>
      </w:r>
      <w:r>
        <w:rPr>
          <w:rFonts w:ascii="Calibri" w:hAnsi="Calibri" w:cs="Calibri"/>
          <w:bCs/>
          <w:i/>
          <w:iCs/>
          <w:sz w:val="22"/>
          <w:szCs w:val="22"/>
        </w:rPr>
        <w:t xml:space="preserve">                                        </w:t>
      </w:r>
      <w:r w:rsidRPr="00334524">
        <w:rPr>
          <w:rFonts w:ascii="Calibri" w:hAnsi="Calibri" w:cs="Calibri"/>
          <w:bCs/>
          <w:i/>
          <w:iCs/>
          <w:sz w:val="22"/>
          <w:szCs w:val="22"/>
        </w:rPr>
        <w:t xml:space="preserve"> (podpis osoby lub osób uprawnionych do reprezentowania we właściwym                            </w:t>
      </w:r>
      <w:r>
        <w:rPr>
          <w:rFonts w:ascii="Calibri" w:hAnsi="Calibri" w:cs="Calibri"/>
          <w:bCs/>
          <w:i/>
          <w:iCs/>
          <w:sz w:val="22"/>
          <w:szCs w:val="22"/>
        </w:rPr>
        <w:t xml:space="preserve"> </w:t>
      </w:r>
      <w:r w:rsidRPr="00334524">
        <w:rPr>
          <w:rFonts w:ascii="Calibri" w:hAnsi="Calibri" w:cs="Calibri"/>
          <w:bCs/>
          <w:i/>
          <w:iCs/>
          <w:sz w:val="22"/>
          <w:szCs w:val="22"/>
        </w:rPr>
        <w:t>pełnomocnictwie)</w:t>
      </w:r>
    </w:p>
    <w:bookmarkEnd w:id="0"/>
    <w:bookmarkEnd w:id="1"/>
    <w:bookmarkEnd w:id="2"/>
    <w:p w14:paraId="63B8A6F6" w14:textId="26BF8D31" w:rsidR="00492685" w:rsidRPr="00945E6E" w:rsidRDefault="00492685" w:rsidP="004B5141">
      <w:pPr>
        <w:suppressAutoHyphens/>
        <w:spacing w:line="276" w:lineRule="auto"/>
        <w:rPr>
          <w:rFonts w:ascii="Calibri" w:hAnsi="Calibri" w:cs="Calibri"/>
          <w:i/>
          <w:kern w:val="1"/>
          <w:sz w:val="20"/>
          <w:szCs w:val="20"/>
          <w:lang w:eastAsia="ar-SA"/>
        </w:rPr>
      </w:pPr>
    </w:p>
    <w:sectPr w:rsidR="00492685" w:rsidRPr="00945E6E" w:rsidSect="003855EE">
      <w:headerReference w:type="default" r:id="rId8"/>
      <w:footerReference w:type="default" r:id="rId9"/>
      <w:pgSz w:w="11906" w:h="16838" w:code="9"/>
      <w:pgMar w:top="567" w:right="873" w:bottom="567" w:left="851" w:header="567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1A070E" w14:textId="77777777" w:rsidR="00AF5F7D" w:rsidRDefault="00AF5F7D">
      <w:r>
        <w:separator/>
      </w:r>
    </w:p>
  </w:endnote>
  <w:endnote w:type="continuationSeparator" w:id="0">
    <w:p w14:paraId="141F2A8B" w14:textId="77777777" w:rsidR="00AF5F7D" w:rsidRDefault="00AF5F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5575FA" w14:textId="36C1E050" w:rsidR="00D63238" w:rsidRPr="007D3FBB" w:rsidRDefault="00085316" w:rsidP="00D63238">
    <w:pPr>
      <w:pStyle w:val="Stopka"/>
      <w:spacing w:line="120" w:lineRule="auto"/>
      <w:jc w:val="center"/>
      <w:rPr>
        <w:rFonts w:ascii="Verdana" w:hAnsi="Verdana"/>
        <w:sz w:val="18"/>
        <w:szCs w:val="20"/>
      </w:rPr>
    </w:pPr>
    <w:r>
      <w:rPr>
        <w:noProof/>
      </w:rPr>
      <w:drawing>
        <wp:anchor distT="0" distB="0" distL="0" distR="0" simplePos="0" relativeHeight="251656704" behindDoc="0" locked="0" layoutInCell="1" allowOverlap="1" wp14:anchorId="58383351" wp14:editId="5107E3FA">
          <wp:simplePos x="0" y="0"/>
          <wp:positionH relativeFrom="column">
            <wp:posOffset>31750</wp:posOffset>
          </wp:positionH>
          <wp:positionV relativeFrom="paragraph">
            <wp:posOffset>34290</wp:posOffset>
          </wp:positionV>
          <wp:extent cx="1485900" cy="641985"/>
          <wp:effectExtent l="0" t="0" r="0" b="0"/>
          <wp:wrapNone/>
          <wp:docPr id="201083179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4198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D3FBB">
      <w:rPr>
        <w:noProof/>
        <w:sz w:val="22"/>
      </w:rPr>
      <mc:AlternateContent>
        <mc:Choice Requires="wps">
          <w:drawing>
            <wp:anchor distT="4294967295" distB="4294967295" distL="114300" distR="114300" simplePos="0" relativeHeight="251657728" behindDoc="0" locked="0" layoutInCell="1" allowOverlap="1" wp14:anchorId="7F1588AF" wp14:editId="4C4EC8A6">
              <wp:simplePos x="0" y="0"/>
              <wp:positionH relativeFrom="column">
                <wp:posOffset>-92075</wp:posOffset>
              </wp:positionH>
              <wp:positionV relativeFrom="paragraph">
                <wp:posOffset>34289</wp:posOffset>
              </wp:positionV>
              <wp:extent cx="6649720" cy="0"/>
              <wp:effectExtent l="0" t="0" r="0" b="0"/>
              <wp:wrapNone/>
              <wp:docPr id="1211085375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64972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CCA4BA7" id="Line 1" o:spid="_x0000_s1026" style="position:absolute;flip:x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7.25pt,2.7pt" to="516.35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"/>
          </w:pict>
        </mc:Fallback>
      </mc:AlternateContent>
    </w:r>
  </w:p>
  <w:p w14:paraId="1A9BD8B5" w14:textId="25A21221" w:rsidR="00D63238" w:rsidRPr="007D3FBB" w:rsidRDefault="00085316" w:rsidP="00D63238">
    <w:pPr>
      <w:pStyle w:val="Stopka"/>
      <w:jc w:val="right"/>
      <w:rPr>
        <w:rFonts w:ascii="Verdana" w:hAnsi="Verdana"/>
        <w:sz w:val="14"/>
        <w:szCs w:val="16"/>
      </w:rPr>
    </w:pPr>
    <w:r>
      <w:rPr>
        <w:noProof/>
      </w:rPr>
      <w:drawing>
        <wp:anchor distT="0" distB="0" distL="114300" distR="114300" simplePos="0" relativeHeight="251658752" behindDoc="0" locked="0" layoutInCell="1" allowOverlap="1" wp14:anchorId="78298EBE" wp14:editId="209595D7">
          <wp:simplePos x="0" y="0"/>
          <wp:positionH relativeFrom="column">
            <wp:posOffset>1798955</wp:posOffset>
          </wp:positionH>
          <wp:positionV relativeFrom="paragraph">
            <wp:posOffset>107315</wp:posOffset>
          </wp:positionV>
          <wp:extent cx="1403985" cy="386715"/>
          <wp:effectExtent l="0" t="0" r="0" b="0"/>
          <wp:wrapNone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3985" cy="386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3238" w:rsidRPr="007D3FBB">
      <w:rPr>
        <w:rFonts w:ascii="Verdana" w:hAnsi="Verdana"/>
        <w:sz w:val="14"/>
        <w:szCs w:val="16"/>
      </w:rPr>
      <w:t>Agencja Rozwoju Regionalnego w Częstochowie S.A.</w:t>
    </w:r>
  </w:p>
  <w:p w14:paraId="67D545E8" w14:textId="77777777" w:rsidR="00D63238" w:rsidRDefault="00D63238" w:rsidP="00D63238">
    <w:pPr>
      <w:pStyle w:val="Stopka"/>
      <w:jc w:val="right"/>
      <w:rPr>
        <w:rFonts w:ascii="Verdana" w:hAnsi="Verdana"/>
        <w:sz w:val="14"/>
        <w:szCs w:val="16"/>
      </w:rPr>
    </w:pPr>
    <w:r w:rsidRPr="007D3FBB">
      <w:rPr>
        <w:rFonts w:ascii="Verdana" w:hAnsi="Verdana"/>
        <w:sz w:val="14"/>
        <w:szCs w:val="16"/>
      </w:rPr>
      <w:t>Al. Najświętszej Maryi Panny 24, oficyna lok.</w:t>
    </w:r>
    <w:r w:rsidR="00904C74">
      <w:rPr>
        <w:rFonts w:ascii="Verdana" w:hAnsi="Verdana"/>
        <w:sz w:val="14"/>
        <w:szCs w:val="16"/>
      </w:rPr>
      <w:t xml:space="preserve"> </w:t>
    </w:r>
    <w:r w:rsidRPr="007D3FBB">
      <w:rPr>
        <w:rFonts w:ascii="Verdana" w:hAnsi="Verdana"/>
        <w:sz w:val="14"/>
        <w:szCs w:val="16"/>
      </w:rPr>
      <w:t>3</w:t>
    </w:r>
    <w:r w:rsidR="00904C74">
      <w:rPr>
        <w:rFonts w:ascii="Verdana" w:hAnsi="Verdana"/>
        <w:sz w:val="14"/>
        <w:szCs w:val="16"/>
      </w:rPr>
      <w:t xml:space="preserve"> oraz 4</w:t>
    </w:r>
    <w:r>
      <w:rPr>
        <w:rFonts w:ascii="Verdana" w:hAnsi="Verdana"/>
        <w:sz w:val="14"/>
        <w:szCs w:val="16"/>
      </w:rPr>
      <w:t xml:space="preserve">, </w:t>
    </w:r>
  </w:p>
  <w:p w14:paraId="7BE7D149" w14:textId="77777777" w:rsidR="00D63238" w:rsidRPr="007D3FBB" w:rsidRDefault="00D63238" w:rsidP="00D63238">
    <w:pPr>
      <w:pStyle w:val="Stopka"/>
      <w:jc w:val="right"/>
      <w:rPr>
        <w:rFonts w:ascii="Verdana" w:hAnsi="Verdana"/>
        <w:sz w:val="14"/>
        <w:szCs w:val="16"/>
      </w:rPr>
    </w:pPr>
    <w:r w:rsidRPr="007D3FBB">
      <w:rPr>
        <w:rFonts w:ascii="Verdana" w:hAnsi="Verdana"/>
        <w:sz w:val="14"/>
        <w:szCs w:val="16"/>
      </w:rPr>
      <w:t>42-202 Częstochowa,</w:t>
    </w:r>
  </w:p>
  <w:p w14:paraId="0754CEF7" w14:textId="77777777" w:rsidR="00D63238" w:rsidRPr="006874CA" w:rsidRDefault="00D63238" w:rsidP="00D63238">
    <w:pPr>
      <w:pStyle w:val="Stopka"/>
      <w:jc w:val="right"/>
      <w:rPr>
        <w:rFonts w:ascii="Verdana" w:hAnsi="Verdana"/>
        <w:sz w:val="14"/>
        <w:szCs w:val="16"/>
        <w:lang w:val="en-US"/>
      </w:rPr>
    </w:pPr>
    <w:r w:rsidRPr="006874CA">
      <w:rPr>
        <w:rFonts w:ascii="Verdana" w:hAnsi="Verdana"/>
        <w:sz w:val="14"/>
        <w:szCs w:val="16"/>
        <w:lang w:val="en-US"/>
      </w:rPr>
      <w:t>tel. 34 325 71 42, fax 34 360 57 47</w:t>
    </w:r>
  </w:p>
  <w:p w14:paraId="5B948D81" w14:textId="77777777" w:rsidR="00D63238" w:rsidRPr="006874CA" w:rsidRDefault="00D63238" w:rsidP="00D63238">
    <w:pPr>
      <w:pStyle w:val="Stopka"/>
      <w:jc w:val="right"/>
      <w:rPr>
        <w:rFonts w:ascii="Verdana" w:hAnsi="Verdana"/>
        <w:sz w:val="14"/>
        <w:szCs w:val="16"/>
        <w:lang w:val="en-US"/>
      </w:rPr>
    </w:pPr>
    <w:r w:rsidRPr="006874CA">
      <w:rPr>
        <w:rFonts w:ascii="Verdana" w:hAnsi="Verdana"/>
        <w:sz w:val="14"/>
        <w:szCs w:val="16"/>
        <w:lang w:val="en-US"/>
      </w:rPr>
      <w:t>e-mail: arr@arr.czestochowa.pl</w:t>
    </w:r>
  </w:p>
  <w:p w14:paraId="6D057B68" w14:textId="77777777" w:rsidR="00D63238" w:rsidRPr="006874CA" w:rsidRDefault="00D63238" w:rsidP="00D63238">
    <w:pPr>
      <w:pStyle w:val="Stopka"/>
      <w:jc w:val="right"/>
      <w:rPr>
        <w:rFonts w:ascii="Verdana" w:hAnsi="Verdana"/>
        <w:sz w:val="14"/>
        <w:szCs w:val="16"/>
      </w:rPr>
    </w:pPr>
    <w:r w:rsidRPr="007D3FBB">
      <w:rPr>
        <w:rFonts w:ascii="Verdana" w:hAnsi="Verdana"/>
        <w:sz w:val="14"/>
        <w:szCs w:val="16"/>
      </w:rPr>
      <w:t>www.arr.czestochowa.pl</w:t>
    </w:r>
  </w:p>
  <w:p w14:paraId="065C340E" w14:textId="77777777" w:rsidR="000D0895" w:rsidRPr="006874CA" w:rsidRDefault="000D0895" w:rsidP="0064205C">
    <w:pPr>
      <w:pStyle w:val="Stopka"/>
      <w:jc w:val="center"/>
      <w:rPr>
        <w:rFonts w:ascii="Verdana" w:hAnsi="Verdana"/>
        <w:sz w:val="14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6DB054" w14:textId="77777777" w:rsidR="00AF5F7D" w:rsidRDefault="00AF5F7D">
      <w:r>
        <w:separator/>
      </w:r>
    </w:p>
  </w:footnote>
  <w:footnote w:type="continuationSeparator" w:id="0">
    <w:p w14:paraId="6408854C" w14:textId="77777777" w:rsidR="00AF5F7D" w:rsidRDefault="00AF5F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84A56" w14:textId="4720EFAF" w:rsidR="006874CA" w:rsidRDefault="00085316" w:rsidP="006874CA">
    <w:pPr>
      <w:pStyle w:val="Nagwek"/>
      <w:jc w:val="center"/>
    </w:pPr>
    <w:r>
      <w:rPr>
        <w:noProof/>
      </w:rPr>
      <w:drawing>
        <wp:inline distT="0" distB="0" distL="0" distR="0" wp14:anchorId="3C7B1097" wp14:editId="0317E7B6">
          <wp:extent cx="5473700" cy="76200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3700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A987844" w14:textId="77777777" w:rsidR="006874CA" w:rsidRDefault="006874CA" w:rsidP="006874CA">
    <w:pPr>
      <w:pStyle w:val="Nagwek"/>
      <w:jc w:val="center"/>
      <w:rPr>
        <w:rFonts w:ascii="Verdana" w:hAnsi="Verdana"/>
        <w:b/>
      </w:rPr>
    </w:pPr>
    <w:r>
      <w:rPr>
        <w:rFonts w:ascii="Verdana" w:hAnsi="Verdana"/>
        <w:b/>
      </w:rPr>
      <w:t>Jurajski Ośrodek Wsparcia Ekonomii Społecznej</w:t>
    </w:r>
  </w:p>
  <w:p w14:paraId="464ABD4B" w14:textId="77777777" w:rsidR="006874CA" w:rsidRPr="006874CA" w:rsidRDefault="006874CA" w:rsidP="006874CA">
    <w:pPr>
      <w:pStyle w:val="Nagwek"/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E09077BA"/>
    <w:name w:val="WW8Num5"/>
    <w:lvl w:ilvl="0">
      <w:start w:val="1"/>
      <w:numFmt w:val="lowerLetter"/>
      <w:lvlText w:val="%1)"/>
      <w:lvlJc w:val="left"/>
      <w:pPr>
        <w:tabs>
          <w:tab w:val="num" w:pos="-10"/>
        </w:tabs>
        <w:ind w:left="1070" w:hanging="360"/>
      </w:pPr>
      <w:rPr>
        <w:rFonts w:ascii="Calibri" w:hAnsi="Calibri" w:cs="Calibri"/>
        <w:b w:val="0"/>
        <w:sz w:val="24"/>
        <w:szCs w:val="24"/>
      </w:rPr>
    </w:lvl>
  </w:abstractNum>
  <w:abstractNum w:abstractNumId="1" w15:restartNumberingAfterBreak="0">
    <w:nsid w:val="0000000F"/>
    <w:multiLevelType w:val="multilevel"/>
    <w:tmpl w:val="0000000F"/>
    <w:lvl w:ilvl="0">
      <w:start w:val="1"/>
      <w:numFmt w:val="decimal"/>
      <w:lvlText w:val="%1)"/>
      <w:lvlJc w:val="left"/>
      <w:pPr>
        <w:tabs>
          <w:tab w:val="num" w:pos="0"/>
        </w:tabs>
        <w:ind w:left="915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35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55" w:hanging="180"/>
      </w:pPr>
    </w:lvl>
    <w:lvl w:ilvl="3">
      <w:start w:val="1"/>
      <w:numFmt w:val="decimal"/>
      <w:lvlText w:val="%4."/>
      <w:lvlJc w:val="left"/>
      <w:pPr>
        <w:tabs>
          <w:tab w:val="num" w:pos="-2289"/>
        </w:tabs>
        <w:ind w:left="7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95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51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23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55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75" w:hanging="180"/>
      </w:pPr>
    </w:lvl>
  </w:abstractNum>
  <w:abstractNum w:abstractNumId="2" w15:restartNumberingAfterBreak="0">
    <w:nsid w:val="00000012"/>
    <w:multiLevelType w:val="multilevel"/>
    <w:tmpl w:val="00000012"/>
    <w:name w:val="WW8Num18"/>
    <w:lvl w:ilvl="0">
      <w:start w:val="1"/>
      <w:numFmt w:val="decimal"/>
      <w:lvlText w:val="%1)"/>
      <w:lvlJc w:val="left"/>
      <w:pPr>
        <w:tabs>
          <w:tab w:val="num" w:pos="735"/>
        </w:tabs>
        <w:ind w:left="735" w:hanging="360"/>
      </w:pPr>
      <w:rPr>
        <w:rFonts w:ascii="Calibri" w:hAnsi="Calibri" w:cs="Calibri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13"/>
    <w:multiLevelType w:val="multilevel"/>
    <w:tmpl w:val="00000013"/>
    <w:name w:val="WW8Num19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cs="Calibri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4A56D77"/>
    <w:multiLevelType w:val="hybridMultilevel"/>
    <w:tmpl w:val="775EE55E"/>
    <w:lvl w:ilvl="0" w:tplc="FED4A1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B247C"/>
    <w:multiLevelType w:val="hybridMultilevel"/>
    <w:tmpl w:val="AD9486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7324B1C"/>
    <w:multiLevelType w:val="hybridMultilevel"/>
    <w:tmpl w:val="030C5F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071D37"/>
    <w:multiLevelType w:val="hybridMultilevel"/>
    <w:tmpl w:val="FF7A9C98"/>
    <w:lvl w:ilvl="0" w:tplc="3334D2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8ED2FF1"/>
    <w:multiLevelType w:val="hybridMultilevel"/>
    <w:tmpl w:val="CA22077A"/>
    <w:lvl w:ilvl="0" w:tplc="64AA424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A84D5A"/>
    <w:multiLevelType w:val="hybridMultilevel"/>
    <w:tmpl w:val="2E0A83A6"/>
    <w:lvl w:ilvl="0" w:tplc="8516346A">
      <w:start w:val="4"/>
      <w:numFmt w:val="bullet"/>
      <w:lvlText w:val=""/>
      <w:lvlJc w:val="left"/>
      <w:pPr>
        <w:tabs>
          <w:tab w:val="num" w:pos="1276"/>
        </w:tabs>
        <w:ind w:left="1276" w:hanging="425"/>
      </w:pPr>
      <w:rPr>
        <w:rFonts w:ascii="Symbol" w:hAnsi="Symbol" w:hint="default"/>
      </w:rPr>
    </w:lvl>
    <w:lvl w:ilvl="1" w:tplc="60145BCC">
      <w:start w:val="4"/>
      <w:numFmt w:val="decimal"/>
      <w:lvlText w:val="%2)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1B121F"/>
    <w:multiLevelType w:val="hybridMultilevel"/>
    <w:tmpl w:val="0B6EDE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260C94"/>
    <w:multiLevelType w:val="hybridMultilevel"/>
    <w:tmpl w:val="1250FB82"/>
    <w:lvl w:ilvl="0" w:tplc="3B4C1BCC">
      <w:start w:val="1"/>
      <w:numFmt w:val="decimal"/>
      <w:lvlText w:val="%1)"/>
      <w:lvlJc w:val="left"/>
      <w:pPr>
        <w:tabs>
          <w:tab w:val="num" w:pos="851"/>
        </w:tabs>
        <w:ind w:left="851" w:hanging="426"/>
      </w:pPr>
      <w:rPr>
        <w:rFonts w:hint="default"/>
        <w:b w:val="0"/>
        <w:bCs w:val="0"/>
      </w:rPr>
    </w:lvl>
    <w:lvl w:ilvl="1" w:tplc="DDC2EB48">
      <w:start w:val="4"/>
      <w:numFmt w:val="decimal"/>
      <w:lvlText w:val="%2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2" w:tplc="CDB2A576">
      <w:start w:val="10"/>
      <w:numFmt w:val="decimal"/>
      <w:lvlText w:val="%3"/>
      <w:lvlJc w:val="left"/>
      <w:pPr>
        <w:ind w:left="2340" w:hanging="360"/>
      </w:pPr>
      <w:rPr>
        <w:rFonts w:hint="default"/>
        <w:b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E806E80"/>
    <w:multiLevelType w:val="hybridMultilevel"/>
    <w:tmpl w:val="01C8B50C"/>
    <w:lvl w:ilvl="0" w:tplc="35A8BE5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 Light" w:hint="default"/>
        <w:b w:val="0"/>
        <w:bCs/>
        <w:sz w:val="22"/>
        <w:szCs w:val="22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0467552"/>
    <w:multiLevelType w:val="hybridMultilevel"/>
    <w:tmpl w:val="59C42934"/>
    <w:lvl w:ilvl="0" w:tplc="BD607C04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147A478A"/>
    <w:multiLevelType w:val="hybridMultilevel"/>
    <w:tmpl w:val="F0B28F1C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C9F3C97"/>
    <w:multiLevelType w:val="hybridMultilevel"/>
    <w:tmpl w:val="367CC4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1C52859"/>
    <w:multiLevelType w:val="hybridMultilevel"/>
    <w:tmpl w:val="3EEC5A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F87D52"/>
    <w:multiLevelType w:val="hybridMultilevel"/>
    <w:tmpl w:val="9E76A13C"/>
    <w:lvl w:ilvl="0" w:tplc="04126098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6151B54"/>
    <w:multiLevelType w:val="multilevel"/>
    <w:tmpl w:val="8B48D71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6DB67EC"/>
    <w:multiLevelType w:val="hybridMultilevel"/>
    <w:tmpl w:val="DE2CCE9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C76A12"/>
    <w:multiLevelType w:val="hybridMultilevel"/>
    <w:tmpl w:val="02A4AE3E"/>
    <w:lvl w:ilvl="0" w:tplc="BD607C0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010B3C"/>
    <w:multiLevelType w:val="hybridMultilevel"/>
    <w:tmpl w:val="6D66394A"/>
    <w:lvl w:ilvl="0" w:tplc="BD607C0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33A8785F"/>
    <w:multiLevelType w:val="hybridMultilevel"/>
    <w:tmpl w:val="F57AF140"/>
    <w:lvl w:ilvl="0" w:tplc="64AA4242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857D4F"/>
    <w:multiLevelType w:val="hybridMultilevel"/>
    <w:tmpl w:val="E8C8E99C"/>
    <w:lvl w:ilvl="0" w:tplc="B5D6864C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b w:val="0"/>
        <w:bCs/>
      </w:rPr>
    </w:lvl>
    <w:lvl w:ilvl="1" w:tplc="E4262764">
      <w:start w:val="1"/>
      <w:numFmt w:val="decimal"/>
      <w:lvlText w:val="%2)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2" w:tplc="FED4A10E">
      <w:start w:val="1"/>
      <w:numFmt w:val="bullet"/>
      <w:lvlText w:val=""/>
      <w:lvlJc w:val="left"/>
      <w:pPr>
        <w:tabs>
          <w:tab w:val="num" w:pos="851"/>
        </w:tabs>
        <w:ind w:left="851" w:hanging="426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F861DD7"/>
    <w:multiLevelType w:val="multilevel"/>
    <w:tmpl w:val="63FAD15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4FF656DB"/>
    <w:multiLevelType w:val="hybridMultilevel"/>
    <w:tmpl w:val="978C3FF6"/>
    <w:lvl w:ilvl="0" w:tplc="0415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26" w15:restartNumberingAfterBreak="0">
    <w:nsid w:val="53616DA0"/>
    <w:multiLevelType w:val="hybridMultilevel"/>
    <w:tmpl w:val="B4CA17C4"/>
    <w:lvl w:ilvl="0" w:tplc="04150017">
      <w:start w:val="1"/>
      <w:numFmt w:val="lowerLetter"/>
      <w:lvlText w:val="%1)"/>
      <w:lvlJc w:val="left"/>
      <w:pPr>
        <w:ind w:left="1069" w:hanging="360"/>
      </w:pPr>
      <w:rPr>
        <w:rFonts w:hint="default"/>
        <w:b w:val="0"/>
        <w:bCs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6930DB5"/>
    <w:multiLevelType w:val="hybridMultilevel"/>
    <w:tmpl w:val="09CC2B40"/>
    <w:lvl w:ilvl="0" w:tplc="0415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392F5E"/>
    <w:multiLevelType w:val="hybridMultilevel"/>
    <w:tmpl w:val="D3668D64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9" w15:restartNumberingAfterBreak="0">
    <w:nsid w:val="5C2D6359"/>
    <w:multiLevelType w:val="hybridMultilevel"/>
    <w:tmpl w:val="53C4127E"/>
    <w:lvl w:ilvl="0" w:tplc="0415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C11CB0"/>
    <w:multiLevelType w:val="hybridMultilevel"/>
    <w:tmpl w:val="99DE5814"/>
    <w:lvl w:ilvl="0" w:tplc="3334D2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D257AF"/>
    <w:multiLevelType w:val="hybridMultilevel"/>
    <w:tmpl w:val="2708BB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75D019D"/>
    <w:multiLevelType w:val="hybridMultilevel"/>
    <w:tmpl w:val="2102C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7D1D049E"/>
    <w:multiLevelType w:val="hybridMultilevel"/>
    <w:tmpl w:val="64BC0AB2"/>
    <w:lvl w:ilvl="0" w:tplc="B8DA3B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113837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61826533">
    <w:abstractNumId w:val="23"/>
  </w:num>
  <w:num w:numId="3" w16cid:durableId="2053068229">
    <w:abstractNumId w:val="9"/>
  </w:num>
  <w:num w:numId="4" w16cid:durableId="1530533751">
    <w:abstractNumId w:val="1"/>
  </w:num>
  <w:num w:numId="5" w16cid:durableId="304043247">
    <w:abstractNumId w:val="14"/>
  </w:num>
  <w:num w:numId="6" w16cid:durableId="481389670">
    <w:abstractNumId w:val="31"/>
  </w:num>
  <w:num w:numId="7" w16cid:durableId="529268953">
    <w:abstractNumId w:val="2"/>
  </w:num>
  <w:num w:numId="8" w16cid:durableId="355158226">
    <w:abstractNumId w:val="3"/>
  </w:num>
  <w:num w:numId="9" w16cid:durableId="261229173">
    <w:abstractNumId w:val="11"/>
  </w:num>
  <w:num w:numId="10" w16cid:durableId="271516673">
    <w:abstractNumId w:val="17"/>
  </w:num>
  <w:num w:numId="11" w16cid:durableId="1488747120">
    <w:abstractNumId w:val="18"/>
  </w:num>
  <w:num w:numId="12" w16cid:durableId="1748263905">
    <w:abstractNumId w:val="30"/>
  </w:num>
  <w:num w:numId="13" w16cid:durableId="402727182">
    <w:abstractNumId w:val="7"/>
  </w:num>
  <w:num w:numId="14" w16cid:durableId="2016031220">
    <w:abstractNumId w:val="33"/>
  </w:num>
  <w:num w:numId="15" w16cid:durableId="220292058">
    <w:abstractNumId w:val="0"/>
    <w:lvlOverride w:ilvl="0">
      <w:startOverride w:val="1"/>
    </w:lvlOverride>
  </w:num>
  <w:num w:numId="16" w16cid:durableId="499974565">
    <w:abstractNumId w:val="16"/>
  </w:num>
  <w:num w:numId="17" w16cid:durableId="188102806">
    <w:abstractNumId w:val="27"/>
  </w:num>
  <w:num w:numId="18" w16cid:durableId="365641646">
    <w:abstractNumId w:val="19"/>
  </w:num>
  <w:num w:numId="19" w16cid:durableId="1423188048">
    <w:abstractNumId w:val="29"/>
  </w:num>
  <w:num w:numId="20" w16cid:durableId="1369987855">
    <w:abstractNumId w:val="25"/>
  </w:num>
  <w:num w:numId="21" w16cid:durableId="420415426">
    <w:abstractNumId w:val="21"/>
  </w:num>
  <w:num w:numId="22" w16cid:durableId="435176212">
    <w:abstractNumId w:val="32"/>
  </w:num>
  <w:num w:numId="23" w16cid:durableId="1371874966">
    <w:abstractNumId w:val="10"/>
  </w:num>
  <w:num w:numId="24" w16cid:durableId="505097395">
    <w:abstractNumId w:val="5"/>
  </w:num>
  <w:num w:numId="25" w16cid:durableId="19092210">
    <w:abstractNumId w:val="6"/>
  </w:num>
  <w:num w:numId="26" w16cid:durableId="1710644197">
    <w:abstractNumId w:val="26"/>
  </w:num>
  <w:num w:numId="27" w16cid:durableId="1455443758">
    <w:abstractNumId w:val="12"/>
  </w:num>
  <w:num w:numId="28" w16cid:durableId="689262812">
    <w:abstractNumId w:val="8"/>
  </w:num>
  <w:num w:numId="29" w16cid:durableId="1676885678">
    <w:abstractNumId w:val="13"/>
  </w:num>
  <w:num w:numId="30" w16cid:durableId="69353434">
    <w:abstractNumId w:val="4"/>
  </w:num>
  <w:num w:numId="31" w16cid:durableId="1989170826">
    <w:abstractNumId w:val="20"/>
  </w:num>
  <w:num w:numId="32" w16cid:durableId="27535325">
    <w:abstractNumId w:val="22"/>
  </w:num>
  <w:num w:numId="33" w16cid:durableId="682440474">
    <w:abstractNumId w:val="28"/>
  </w:num>
  <w:num w:numId="34" w16cid:durableId="1335651223">
    <w:abstractNumId w:val="1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87"/>
  <w:displayVertic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1A74"/>
    <w:rsid w:val="00011353"/>
    <w:rsid w:val="0002273E"/>
    <w:rsid w:val="00031487"/>
    <w:rsid w:val="00032E49"/>
    <w:rsid w:val="0003454F"/>
    <w:rsid w:val="000401DB"/>
    <w:rsid w:val="00041A1D"/>
    <w:rsid w:val="00042DEE"/>
    <w:rsid w:val="000508D3"/>
    <w:rsid w:val="000551F9"/>
    <w:rsid w:val="00055AD3"/>
    <w:rsid w:val="000609E4"/>
    <w:rsid w:val="000742DD"/>
    <w:rsid w:val="000832E1"/>
    <w:rsid w:val="00085316"/>
    <w:rsid w:val="00087FBC"/>
    <w:rsid w:val="000973F1"/>
    <w:rsid w:val="000A4868"/>
    <w:rsid w:val="000A5238"/>
    <w:rsid w:val="000B25BC"/>
    <w:rsid w:val="000C295E"/>
    <w:rsid w:val="000D0895"/>
    <w:rsid w:val="000D5946"/>
    <w:rsid w:val="000E3AC4"/>
    <w:rsid w:val="000F299C"/>
    <w:rsid w:val="000F613D"/>
    <w:rsid w:val="0011454C"/>
    <w:rsid w:val="0013134D"/>
    <w:rsid w:val="0015241D"/>
    <w:rsid w:val="00152A4F"/>
    <w:rsid w:val="00160A95"/>
    <w:rsid w:val="00171441"/>
    <w:rsid w:val="00171D25"/>
    <w:rsid w:val="001833B0"/>
    <w:rsid w:val="00195C6B"/>
    <w:rsid w:val="001A606B"/>
    <w:rsid w:val="001B1CF4"/>
    <w:rsid w:val="001B70DD"/>
    <w:rsid w:val="001C3F05"/>
    <w:rsid w:val="001F3111"/>
    <w:rsid w:val="001F35AF"/>
    <w:rsid w:val="001F45DC"/>
    <w:rsid w:val="001F57D1"/>
    <w:rsid w:val="00212D7D"/>
    <w:rsid w:val="00216422"/>
    <w:rsid w:val="0021654C"/>
    <w:rsid w:val="00246E5B"/>
    <w:rsid w:val="00253139"/>
    <w:rsid w:val="0026660F"/>
    <w:rsid w:val="0027008B"/>
    <w:rsid w:val="00282E1E"/>
    <w:rsid w:val="00283129"/>
    <w:rsid w:val="002943C5"/>
    <w:rsid w:val="002A670D"/>
    <w:rsid w:val="002B1532"/>
    <w:rsid w:val="002B2947"/>
    <w:rsid w:val="002B5C12"/>
    <w:rsid w:val="002C1C5D"/>
    <w:rsid w:val="002D7B62"/>
    <w:rsid w:val="002E5349"/>
    <w:rsid w:val="002F5841"/>
    <w:rsid w:val="002F5EED"/>
    <w:rsid w:val="002F7904"/>
    <w:rsid w:val="00310B62"/>
    <w:rsid w:val="00322D7F"/>
    <w:rsid w:val="00331B8F"/>
    <w:rsid w:val="00332577"/>
    <w:rsid w:val="003415F6"/>
    <w:rsid w:val="00342C18"/>
    <w:rsid w:val="003466E0"/>
    <w:rsid w:val="003508FA"/>
    <w:rsid w:val="00370102"/>
    <w:rsid w:val="00376D84"/>
    <w:rsid w:val="00377E03"/>
    <w:rsid w:val="0038429B"/>
    <w:rsid w:val="003855EE"/>
    <w:rsid w:val="003B12E9"/>
    <w:rsid w:val="003B3909"/>
    <w:rsid w:val="003B6C2A"/>
    <w:rsid w:val="003C36D2"/>
    <w:rsid w:val="003F1A74"/>
    <w:rsid w:val="003F29D1"/>
    <w:rsid w:val="003F2ED1"/>
    <w:rsid w:val="003F3230"/>
    <w:rsid w:val="003F46D2"/>
    <w:rsid w:val="003F7CDE"/>
    <w:rsid w:val="004054D2"/>
    <w:rsid w:val="00414A95"/>
    <w:rsid w:val="0043497A"/>
    <w:rsid w:val="00445B21"/>
    <w:rsid w:val="00452C39"/>
    <w:rsid w:val="00455E4E"/>
    <w:rsid w:val="00461AAF"/>
    <w:rsid w:val="00485E9E"/>
    <w:rsid w:val="004925FE"/>
    <w:rsid w:val="00492685"/>
    <w:rsid w:val="004A272C"/>
    <w:rsid w:val="004B5141"/>
    <w:rsid w:val="004B6136"/>
    <w:rsid w:val="004C0B21"/>
    <w:rsid w:val="004C0B7F"/>
    <w:rsid w:val="004D736D"/>
    <w:rsid w:val="004E493D"/>
    <w:rsid w:val="004F04E0"/>
    <w:rsid w:val="0050218C"/>
    <w:rsid w:val="00502527"/>
    <w:rsid w:val="0051065B"/>
    <w:rsid w:val="00521FBB"/>
    <w:rsid w:val="00523051"/>
    <w:rsid w:val="00524856"/>
    <w:rsid w:val="00525ADE"/>
    <w:rsid w:val="00551A03"/>
    <w:rsid w:val="00553DF1"/>
    <w:rsid w:val="00556781"/>
    <w:rsid w:val="0055680A"/>
    <w:rsid w:val="005623C5"/>
    <w:rsid w:val="0056276D"/>
    <w:rsid w:val="005649F1"/>
    <w:rsid w:val="00564F4C"/>
    <w:rsid w:val="00581207"/>
    <w:rsid w:val="00593C78"/>
    <w:rsid w:val="005A2550"/>
    <w:rsid w:val="005C6F60"/>
    <w:rsid w:val="005D68F3"/>
    <w:rsid w:val="005E023B"/>
    <w:rsid w:val="005E4249"/>
    <w:rsid w:val="005E5F45"/>
    <w:rsid w:val="005E7D76"/>
    <w:rsid w:val="00603298"/>
    <w:rsid w:val="00610297"/>
    <w:rsid w:val="0062077C"/>
    <w:rsid w:val="006252CF"/>
    <w:rsid w:val="0064205C"/>
    <w:rsid w:val="00672CEA"/>
    <w:rsid w:val="00675CD2"/>
    <w:rsid w:val="00676CD8"/>
    <w:rsid w:val="006874CA"/>
    <w:rsid w:val="0069147D"/>
    <w:rsid w:val="006A416F"/>
    <w:rsid w:val="006C4ADD"/>
    <w:rsid w:val="006D3494"/>
    <w:rsid w:val="006E3C57"/>
    <w:rsid w:val="006F71AB"/>
    <w:rsid w:val="00715165"/>
    <w:rsid w:val="00716F21"/>
    <w:rsid w:val="00720EFC"/>
    <w:rsid w:val="007240D8"/>
    <w:rsid w:val="00733233"/>
    <w:rsid w:val="007578E5"/>
    <w:rsid w:val="007632F4"/>
    <w:rsid w:val="00772217"/>
    <w:rsid w:val="007819D0"/>
    <w:rsid w:val="007A5067"/>
    <w:rsid w:val="007C5FAF"/>
    <w:rsid w:val="007D1E7D"/>
    <w:rsid w:val="007D1FCE"/>
    <w:rsid w:val="007E4B8C"/>
    <w:rsid w:val="007F0681"/>
    <w:rsid w:val="00805860"/>
    <w:rsid w:val="00810AB8"/>
    <w:rsid w:val="00815A19"/>
    <w:rsid w:val="00823B79"/>
    <w:rsid w:val="008351DF"/>
    <w:rsid w:val="00851F6D"/>
    <w:rsid w:val="0085758D"/>
    <w:rsid w:val="00860B19"/>
    <w:rsid w:val="00865834"/>
    <w:rsid w:val="008702ED"/>
    <w:rsid w:val="00882FDC"/>
    <w:rsid w:val="008918B9"/>
    <w:rsid w:val="008A0BE6"/>
    <w:rsid w:val="008A2DDC"/>
    <w:rsid w:val="008C7650"/>
    <w:rsid w:val="008D78F0"/>
    <w:rsid w:val="008E1DB2"/>
    <w:rsid w:val="008E3299"/>
    <w:rsid w:val="008E67FA"/>
    <w:rsid w:val="008F6138"/>
    <w:rsid w:val="00904C74"/>
    <w:rsid w:val="009151B0"/>
    <w:rsid w:val="00934ED8"/>
    <w:rsid w:val="009364FE"/>
    <w:rsid w:val="00940654"/>
    <w:rsid w:val="00940976"/>
    <w:rsid w:val="0095475F"/>
    <w:rsid w:val="00964A01"/>
    <w:rsid w:val="00967DFE"/>
    <w:rsid w:val="0098325D"/>
    <w:rsid w:val="00987963"/>
    <w:rsid w:val="0099137B"/>
    <w:rsid w:val="009954CA"/>
    <w:rsid w:val="009B67A4"/>
    <w:rsid w:val="009D515B"/>
    <w:rsid w:val="009D681E"/>
    <w:rsid w:val="009E444D"/>
    <w:rsid w:val="009F0ED2"/>
    <w:rsid w:val="00A16DD8"/>
    <w:rsid w:val="00A306BF"/>
    <w:rsid w:val="00A3564D"/>
    <w:rsid w:val="00A43986"/>
    <w:rsid w:val="00A67C2B"/>
    <w:rsid w:val="00A815D7"/>
    <w:rsid w:val="00A82FA1"/>
    <w:rsid w:val="00A97569"/>
    <w:rsid w:val="00AB35F2"/>
    <w:rsid w:val="00AB4819"/>
    <w:rsid w:val="00AC3E5F"/>
    <w:rsid w:val="00AD506D"/>
    <w:rsid w:val="00AE16E1"/>
    <w:rsid w:val="00AF3C9D"/>
    <w:rsid w:val="00AF5F7D"/>
    <w:rsid w:val="00AF7D29"/>
    <w:rsid w:val="00B00987"/>
    <w:rsid w:val="00B00CB2"/>
    <w:rsid w:val="00B03C00"/>
    <w:rsid w:val="00B40557"/>
    <w:rsid w:val="00B55721"/>
    <w:rsid w:val="00B576DA"/>
    <w:rsid w:val="00B5796E"/>
    <w:rsid w:val="00B6061B"/>
    <w:rsid w:val="00B773B4"/>
    <w:rsid w:val="00B77956"/>
    <w:rsid w:val="00B81C11"/>
    <w:rsid w:val="00B862ED"/>
    <w:rsid w:val="00B95B55"/>
    <w:rsid w:val="00B97E81"/>
    <w:rsid w:val="00B97EA5"/>
    <w:rsid w:val="00BE5A63"/>
    <w:rsid w:val="00BE7F91"/>
    <w:rsid w:val="00BF5481"/>
    <w:rsid w:val="00BF7D63"/>
    <w:rsid w:val="00C10EBB"/>
    <w:rsid w:val="00C112BE"/>
    <w:rsid w:val="00C26124"/>
    <w:rsid w:val="00C26D68"/>
    <w:rsid w:val="00C44F93"/>
    <w:rsid w:val="00C67D75"/>
    <w:rsid w:val="00C71526"/>
    <w:rsid w:val="00C759D8"/>
    <w:rsid w:val="00C8300B"/>
    <w:rsid w:val="00C946E3"/>
    <w:rsid w:val="00CA40B0"/>
    <w:rsid w:val="00CC2B96"/>
    <w:rsid w:val="00CC4F1F"/>
    <w:rsid w:val="00D10475"/>
    <w:rsid w:val="00D11F63"/>
    <w:rsid w:val="00D15846"/>
    <w:rsid w:val="00D16313"/>
    <w:rsid w:val="00D170D3"/>
    <w:rsid w:val="00D240C0"/>
    <w:rsid w:val="00D25ABB"/>
    <w:rsid w:val="00D311E2"/>
    <w:rsid w:val="00D352B0"/>
    <w:rsid w:val="00D363F9"/>
    <w:rsid w:val="00D63238"/>
    <w:rsid w:val="00D65AA5"/>
    <w:rsid w:val="00D66606"/>
    <w:rsid w:val="00D668A8"/>
    <w:rsid w:val="00D744D3"/>
    <w:rsid w:val="00DA43C7"/>
    <w:rsid w:val="00DA5494"/>
    <w:rsid w:val="00DC2325"/>
    <w:rsid w:val="00DD543E"/>
    <w:rsid w:val="00DE10D2"/>
    <w:rsid w:val="00DE17F9"/>
    <w:rsid w:val="00DF59FF"/>
    <w:rsid w:val="00DF6D5C"/>
    <w:rsid w:val="00E31AFF"/>
    <w:rsid w:val="00E41E31"/>
    <w:rsid w:val="00E51323"/>
    <w:rsid w:val="00E56A9D"/>
    <w:rsid w:val="00E62ED3"/>
    <w:rsid w:val="00E6445C"/>
    <w:rsid w:val="00E72674"/>
    <w:rsid w:val="00E8502D"/>
    <w:rsid w:val="00E90DB8"/>
    <w:rsid w:val="00E9364E"/>
    <w:rsid w:val="00EA5784"/>
    <w:rsid w:val="00EA6953"/>
    <w:rsid w:val="00EA6F08"/>
    <w:rsid w:val="00EC1F78"/>
    <w:rsid w:val="00EC7FAB"/>
    <w:rsid w:val="00EE53AD"/>
    <w:rsid w:val="00F07EB4"/>
    <w:rsid w:val="00F12240"/>
    <w:rsid w:val="00F350B7"/>
    <w:rsid w:val="00F55A2A"/>
    <w:rsid w:val="00F76F71"/>
    <w:rsid w:val="00F85D59"/>
    <w:rsid w:val="00FA27A6"/>
    <w:rsid w:val="00FA72B7"/>
    <w:rsid w:val="00FA7CF8"/>
    <w:rsid w:val="00FB3112"/>
    <w:rsid w:val="00FB495F"/>
    <w:rsid w:val="00FC1E0C"/>
    <w:rsid w:val="00FC622B"/>
    <w:rsid w:val="00FD013A"/>
    <w:rsid w:val="00FE1565"/>
    <w:rsid w:val="00FE1A24"/>
    <w:rsid w:val="00FE7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17934CD7"/>
  <w15:chartTrackingRefBased/>
  <w15:docId w15:val="{C171E09A-1130-4C17-9AD2-9105D1617B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F6D5C"/>
    <w:rPr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D16313"/>
    <w:pPr>
      <w:keepNext/>
      <w:jc w:val="center"/>
      <w:outlineLvl w:val="1"/>
    </w:pPr>
    <w:rPr>
      <w:b/>
      <w:color w:val="A5B8E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DF6D5C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DF6D5C"/>
    <w:pPr>
      <w:tabs>
        <w:tab w:val="center" w:pos="4536"/>
        <w:tab w:val="right" w:pos="9072"/>
      </w:tabs>
    </w:pPr>
  </w:style>
  <w:style w:type="character" w:styleId="Numerstrony">
    <w:name w:val="page number"/>
    <w:rsid w:val="003F1A74"/>
    <w:rPr>
      <w:rFonts w:ascii="Times New Roman" w:hAnsi="Times New Roman" w:cs="Times New Roman" w:hint="default"/>
    </w:rPr>
  </w:style>
  <w:style w:type="paragraph" w:styleId="Tekstdymka">
    <w:name w:val="Balloon Text"/>
    <w:basedOn w:val="Normalny"/>
    <w:link w:val="TekstdymkaZnak"/>
    <w:rsid w:val="0027008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7008B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rsid w:val="007332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C10EBB"/>
    <w:rPr>
      <w:rFonts w:ascii="Calibri" w:eastAsia="Calibri" w:hAnsi="Calibri"/>
      <w:sz w:val="22"/>
      <w:szCs w:val="22"/>
      <w:lang w:eastAsia="en-US"/>
    </w:rPr>
  </w:style>
  <w:style w:type="character" w:styleId="Pogrubienie">
    <w:name w:val="Strong"/>
    <w:uiPriority w:val="22"/>
    <w:qFormat/>
    <w:rsid w:val="00BF7D63"/>
    <w:rPr>
      <w:b/>
      <w:bCs/>
    </w:rPr>
  </w:style>
  <w:style w:type="paragraph" w:styleId="Akapitzlist">
    <w:name w:val="List Paragraph"/>
    <w:basedOn w:val="Normalny"/>
    <w:uiPriority w:val="34"/>
    <w:qFormat/>
    <w:rsid w:val="002C1C5D"/>
    <w:pPr>
      <w:ind w:left="720"/>
      <w:contextualSpacing/>
    </w:pPr>
  </w:style>
  <w:style w:type="character" w:customStyle="1" w:styleId="Nagwek2Znak">
    <w:name w:val="Nagłówek 2 Znak"/>
    <w:link w:val="Nagwek2"/>
    <w:rsid w:val="00D16313"/>
    <w:rPr>
      <w:b/>
      <w:color w:val="A5B8EF"/>
    </w:rPr>
  </w:style>
  <w:style w:type="character" w:styleId="Hipercze">
    <w:name w:val="Hyperlink"/>
    <w:unhideWhenUsed/>
    <w:rsid w:val="0026660F"/>
    <w:rPr>
      <w:color w:val="0000FF"/>
      <w:u w:val="single"/>
    </w:rPr>
  </w:style>
  <w:style w:type="character" w:customStyle="1" w:styleId="StopkaZnak">
    <w:name w:val="Stopka Znak"/>
    <w:link w:val="Stopka"/>
    <w:uiPriority w:val="99"/>
    <w:rsid w:val="00610297"/>
    <w:rPr>
      <w:sz w:val="24"/>
      <w:szCs w:val="24"/>
    </w:rPr>
  </w:style>
  <w:style w:type="paragraph" w:styleId="Tytu">
    <w:name w:val="Title"/>
    <w:basedOn w:val="Normalny"/>
    <w:link w:val="TytuZnak"/>
    <w:qFormat/>
    <w:rsid w:val="005E4249"/>
    <w:pPr>
      <w:jc w:val="center"/>
    </w:pPr>
    <w:rPr>
      <w:b/>
      <w:szCs w:val="20"/>
    </w:rPr>
  </w:style>
  <w:style w:type="character" w:customStyle="1" w:styleId="TytuZnak">
    <w:name w:val="Tytuł Znak"/>
    <w:link w:val="Tytu"/>
    <w:rsid w:val="005E4249"/>
    <w:rPr>
      <w:b/>
      <w:sz w:val="24"/>
    </w:rPr>
  </w:style>
  <w:style w:type="paragraph" w:styleId="Podtytu">
    <w:name w:val="Subtitle"/>
    <w:basedOn w:val="Normalny"/>
    <w:link w:val="PodtytuZnak"/>
    <w:qFormat/>
    <w:rsid w:val="005E4249"/>
    <w:pPr>
      <w:jc w:val="center"/>
    </w:pPr>
    <w:rPr>
      <w:i/>
      <w:sz w:val="22"/>
      <w:szCs w:val="20"/>
    </w:rPr>
  </w:style>
  <w:style w:type="character" w:customStyle="1" w:styleId="PodtytuZnak">
    <w:name w:val="Podtytuł Znak"/>
    <w:link w:val="Podtytu"/>
    <w:rsid w:val="005E4249"/>
    <w:rPr>
      <w:i/>
      <w:sz w:val="22"/>
    </w:rPr>
  </w:style>
  <w:style w:type="paragraph" w:styleId="NormalnyWeb">
    <w:name w:val="Normal (Web)"/>
    <w:basedOn w:val="Normalny"/>
    <w:unhideWhenUsed/>
    <w:rsid w:val="00152A4F"/>
    <w:pPr>
      <w:spacing w:before="100" w:beforeAutospacing="1" w:after="100" w:afterAutospacing="1"/>
    </w:pPr>
  </w:style>
  <w:style w:type="paragraph" w:customStyle="1" w:styleId="Default">
    <w:name w:val="Default"/>
    <w:rsid w:val="0049268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46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9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9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1284378-EAF6-47A7-B393-A8ECCE98A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104</Words>
  <Characters>1079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UMK</Company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rl</dc:creator>
  <cp:keywords/>
  <cp:lastModifiedBy>Agnieszka Hart</cp:lastModifiedBy>
  <cp:revision>2</cp:revision>
  <cp:lastPrinted>2025-05-15T12:42:00Z</cp:lastPrinted>
  <dcterms:created xsi:type="dcterms:W3CDTF">2026-04-22T11:18:00Z</dcterms:created>
  <dcterms:modified xsi:type="dcterms:W3CDTF">2026-04-22T11:18:00Z</dcterms:modified>
</cp:coreProperties>
</file>