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9DBDE0" w14:textId="77777777" w:rsidR="00492685" w:rsidRPr="00FB4003" w:rsidRDefault="00492685" w:rsidP="0064205C">
      <w:pPr>
        <w:suppressAutoHyphens/>
        <w:spacing w:line="276" w:lineRule="auto"/>
        <w:jc w:val="right"/>
        <w:rPr>
          <w:rFonts w:ascii="Calibri" w:hAnsi="Calibri" w:cs="Calibri"/>
          <w:bCs/>
          <w:i/>
          <w:iCs/>
          <w:kern w:val="1"/>
          <w:sz w:val="20"/>
          <w:szCs w:val="20"/>
          <w:lang w:eastAsia="ar-SA"/>
        </w:rPr>
      </w:pPr>
      <w:bookmarkStart w:id="0" w:name="_Hlk167175409"/>
      <w:bookmarkStart w:id="1" w:name="_Hlk167092653"/>
      <w:bookmarkStart w:id="2" w:name="_Hlk198027406"/>
      <w:bookmarkStart w:id="3" w:name="_Hlk167097685"/>
      <w:r w:rsidRPr="00FB4003">
        <w:rPr>
          <w:rFonts w:ascii="Calibri" w:hAnsi="Calibri" w:cs="Calibri"/>
          <w:bCs/>
          <w:i/>
          <w:iCs/>
          <w:kern w:val="1"/>
          <w:sz w:val="20"/>
          <w:szCs w:val="20"/>
          <w:lang w:eastAsia="ar-SA"/>
        </w:rPr>
        <w:t xml:space="preserve">Załącznik nr 1 do zapytania ofertowego </w:t>
      </w:r>
    </w:p>
    <w:p w14:paraId="748A02D4" w14:textId="77777777" w:rsidR="00492685" w:rsidRPr="00FB4003" w:rsidRDefault="00492685" w:rsidP="0064205C">
      <w:pPr>
        <w:pBdr>
          <w:bottom w:val="single" w:sz="12" w:space="0" w:color="auto"/>
        </w:pBdr>
        <w:suppressAutoHyphens/>
        <w:spacing w:line="276" w:lineRule="auto"/>
        <w:jc w:val="center"/>
        <w:rPr>
          <w:rFonts w:ascii="Calibri" w:hAnsi="Calibri" w:cs="Calibri"/>
          <w:b/>
          <w:kern w:val="1"/>
          <w:sz w:val="28"/>
          <w:lang w:eastAsia="ar-SA"/>
        </w:rPr>
      </w:pPr>
      <w:r w:rsidRPr="00FB4003">
        <w:rPr>
          <w:rFonts w:ascii="Calibri" w:hAnsi="Calibri" w:cs="Calibri"/>
          <w:b/>
          <w:kern w:val="1"/>
          <w:sz w:val="28"/>
          <w:lang w:eastAsia="ar-SA"/>
        </w:rPr>
        <w:t>Oferta cenowa</w:t>
      </w:r>
    </w:p>
    <w:p w14:paraId="6D9B71A7" w14:textId="77777777" w:rsidR="00492685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</w:p>
    <w:p w14:paraId="7F641092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Nazwa Wykonawcy</w:t>
      </w:r>
      <w:r>
        <w:rPr>
          <w:rFonts w:ascii="Calibri" w:hAnsi="Calibri" w:cs="Calibri"/>
          <w:kern w:val="1"/>
          <w:sz w:val="22"/>
          <w:szCs w:val="22"/>
          <w:lang w:eastAsia="ar-SA"/>
        </w:rPr>
        <w:t xml:space="preserve"> 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..........................................................................................................................</w:t>
      </w:r>
      <w:r>
        <w:rPr>
          <w:rFonts w:ascii="Calibri" w:hAnsi="Calibri" w:cs="Calibri"/>
          <w:kern w:val="1"/>
          <w:sz w:val="22"/>
          <w:szCs w:val="22"/>
          <w:lang w:eastAsia="ar-SA"/>
        </w:rPr>
        <w:t>.....</w:t>
      </w:r>
    </w:p>
    <w:p w14:paraId="3CDCA973" w14:textId="77777777" w:rsidR="00492685" w:rsidRPr="00FB4003" w:rsidRDefault="00492685" w:rsidP="00492685">
      <w:pPr>
        <w:suppressAutoHyphens/>
        <w:spacing w:line="276" w:lineRule="auto"/>
        <w:rPr>
          <w:rFonts w:ascii="Calibri" w:hAnsi="Calibri" w:cs="Calibri"/>
          <w:kern w:val="1"/>
          <w:sz w:val="22"/>
          <w:szCs w:val="22"/>
          <w:lang w:eastAsia="ar-SA"/>
        </w:rPr>
      </w:pPr>
    </w:p>
    <w:p w14:paraId="785D76B8" w14:textId="77777777" w:rsidR="00492685" w:rsidRPr="00FB4003" w:rsidRDefault="00492685" w:rsidP="00492685">
      <w:pPr>
        <w:suppressAutoHyphens/>
        <w:spacing w:line="276" w:lineRule="auto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Adres*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ab/>
        <w:t>...................................................................................................................................................</w:t>
      </w:r>
    </w:p>
    <w:p w14:paraId="34A057CC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</w:p>
    <w:p w14:paraId="0654F6C5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Telefon* .................................................................................................................................................</w:t>
      </w:r>
    </w:p>
    <w:p w14:paraId="048B85E3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</w:p>
    <w:p w14:paraId="779C1048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E-mail*..................................................................................................................................................</w:t>
      </w:r>
    </w:p>
    <w:p w14:paraId="39298A8D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</w:p>
    <w:p w14:paraId="09B50863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REGON*.................................................................................................................................................</w:t>
      </w:r>
    </w:p>
    <w:p w14:paraId="010F642F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</w:p>
    <w:p w14:paraId="4683049D" w14:textId="77777777" w:rsidR="00492685" w:rsidRPr="00FB4003" w:rsidRDefault="00492685" w:rsidP="00492685">
      <w:pPr>
        <w:suppressAutoHyphens/>
        <w:spacing w:line="276" w:lineRule="auto"/>
        <w:jc w:val="both"/>
        <w:rPr>
          <w:rFonts w:ascii="Calibri" w:hAnsi="Calibri" w:cs="Calibri"/>
          <w:kern w:val="1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NIP*.......................................................................................................................................................</w:t>
      </w:r>
    </w:p>
    <w:p w14:paraId="2B54D4F4" w14:textId="77777777" w:rsidR="00492685" w:rsidRPr="00FB4003" w:rsidRDefault="00492685" w:rsidP="00492685">
      <w:pPr>
        <w:suppressAutoHyphens/>
        <w:overflowPunct w:val="0"/>
        <w:autoSpaceDE w:val="0"/>
        <w:spacing w:line="276" w:lineRule="auto"/>
        <w:jc w:val="center"/>
        <w:textAlignment w:val="baseline"/>
        <w:rPr>
          <w:rFonts w:ascii="Calibri" w:hAnsi="Calibri" w:cs="Calibri"/>
          <w:b/>
          <w:bCs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b/>
          <w:bCs/>
          <w:kern w:val="1"/>
          <w:sz w:val="22"/>
          <w:szCs w:val="22"/>
          <w:lang w:eastAsia="ar-SA"/>
        </w:rPr>
        <w:t>Agencja Rozwoju Regionalnego w Częstochowie S.A.</w:t>
      </w:r>
    </w:p>
    <w:p w14:paraId="707A5261" w14:textId="77777777" w:rsidR="00492685" w:rsidRPr="00FB4003" w:rsidRDefault="00492685" w:rsidP="00492685">
      <w:pPr>
        <w:suppressAutoHyphens/>
        <w:overflowPunct w:val="0"/>
        <w:autoSpaceDE w:val="0"/>
        <w:spacing w:line="276" w:lineRule="auto"/>
        <w:jc w:val="center"/>
        <w:textAlignment w:val="baseline"/>
        <w:rPr>
          <w:rFonts w:ascii="Calibri" w:hAnsi="Calibri" w:cs="Calibri"/>
          <w:b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b/>
          <w:kern w:val="1"/>
          <w:sz w:val="22"/>
          <w:szCs w:val="22"/>
          <w:lang w:eastAsia="ar-SA"/>
        </w:rPr>
        <w:t>Al. Najświętszej Maryi Panny 24 lok. 8</w:t>
      </w:r>
    </w:p>
    <w:p w14:paraId="1FB746DB" w14:textId="77777777" w:rsidR="00492685" w:rsidRPr="00FB4003" w:rsidRDefault="00492685" w:rsidP="001A606B">
      <w:pPr>
        <w:suppressAutoHyphens/>
        <w:spacing w:line="276" w:lineRule="auto"/>
        <w:jc w:val="center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b/>
          <w:kern w:val="1"/>
          <w:sz w:val="22"/>
          <w:szCs w:val="22"/>
          <w:lang w:eastAsia="ar-SA"/>
        </w:rPr>
        <w:t>42- 202 Częstochowa</w:t>
      </w:r>
    </w:p>
    <w:p w14:paraId="5525FD86" w14:textId="380099F4" w:rsidR="00492685" w:rsidRDefault="00492685" w:rsidP="001A606B">
      <w:p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lang w:eastAsia="ar-SA"/>
        </w:rPr>
        <w:t xml:space="preserve">     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 xml:space="preserve">Przystępując do postępowania  na: </w:t>
      </w:r>
      <w:bookmarkStart w:id="4" w:name="_Hlk92271157"/>
      <w:bookmarkStart w:id="5" w:name="_Hlk166576990"/>
      <w:r w:rsidRPr="006115C8">
        <w:rPr>
          <w:rFonts w:ascii="Calibri" w:hAnsi="Calibri" w:cs="Calibri"/>
          <w:kern w:val="1"/>
          <w:sz w:val="22"/>
          <w:szCs w:val="22"/>
          <w:lang w:eastAsia="ar-SA"/>
        </w:rPr>
        <w:t>ZAM/1</w:t>
      </w:r>
      <w:r w:rsidR="00386D61">
        <w:rPr>
          <w:rFonts w:ascii="Calibri" w:hAnsi="Calibri" w:cs="Calibri"/>
          <w:kern w:val="1"/>
          <w:sz w:val="22"/>
          <w:szCs w:val="22"/>
          <w:lang w:eastAsia="ar-SA"/>
        </w:rPr>
        <w:t>0</w:t>
      </w:r>
      <w:r w:rsidRPr="006115C8">
        <w:rPr>
          <w:rFonts w:ascii="Calibri" w:hAnsi="Calibri" w:cs="Calibri"/>
          <w:kern w:val="1"/>
          <w:sz w:val="22"/>
          <w:szCs w:val="22"/>
          <w:lang w:eastAsia="ar-SA"/>
        </w:rPr>
        <w:t>/OWES/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202</w:t>
      </w:r>
      <w:bookmarkEnd w:id="4"/>
      <w:r w:rsidR="00386D61">
        <w:rPr>
          <w:rFonts w:ascii="Calibri" w:hAnsi="Calibri" w:cs="Calibri"/>
          <w:kern w:val="1"/>
          <w:sz w:val="22"/>
          <w:szCs w:val="22"/>
          <w:lang w:eastAsia="ar-SA"/>
        </w:rPr>
        <w:t>6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 xml:space="preserve"> </w:t>
      </w:r>
      <w:bookmarkEnd w:id="5"/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 xml:space="preserve">dotyczącego  realizacji usługi </w:t>
      </w:r>
      <w:r w:rsidRPr="00FB4003">
        <w:rPr>
          <w:rFonts w:ascii="Calibri" w:hAnsi="Calibri" w:cs="Calibri"/>
          <w:b/>
          <w:kern w:val="1"/>
          <w:sz w:val="22"/>
          <w:szCs w:val="22"/>
          <w:lang w:eastAsia="ar-SA"/>
        </w:rPr>
        <w:t xml:space="preserve">eksperta oceny wniosków biznesplan 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w</w:t>
      </w:r>
      <w:r>
        <w:rPr>
          <w:rFonts w:ascii="Calibri" w:hAnsi="Calibri" w:cs="Calibri"/>
          <w:kern w:val="1"/>
          <w:sz w:val="22"/>
          <w:szCs w:val="22"/>
          <w:lang w:eastAsia="ar-SA"/>
        </w:rPr>
        <w:t xml:space="preserve"> projekcie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 xml:space="preserve"> „Jurajski Ośrodek Wsparcia Ekonomii Społecznej” realizowan</w:t>
      </w:r>
      <w:r>
        <w:rPr>
          <w:rFonts w:ascii="Calibri" w:hAnsi="Calibri" w:cs="Calibri"/>
          <w:kern w:val="1"/>
          <w:sz w:val="22"/>
          <w:szCs w:val="22"/>
          <w:lang w:eastAsia="ar-SA"/>
        </w:rPr>
        <w:t>ym</w:t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 xml:space="preserve"> w ramach Działania  07.01 Ekonomia społeczna ze środków Europejskiego Funduszu Społecznego Plus w ramach Programu Fundusze Europejskie dla Śląskiego 2021-2027 </w:t>
      </w:r>
    </w:p>
    <w:p w14:paraId="752196A2" w14:textId="77777777" w:rsidR="000D5946" w:rsidRDefault="00492685" w:rsidP="000D5946">
      <w:pPr>
        <w:pStyle w:val="Akapitzlist"/>
        <w:numPr>
          <w:ilvl w:val="0"/>
          <w:numId w:val="23"/>
        </w:numPr>
        <w:suppressAutoHyphens/>
        <w:spacing w:after="120"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 xml:space="preserve">Osobą pełniącą funkcję Eksperta oceny wniosków biznesplan będzie: ………………………………………………………… </w:t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br/>
        <w:t xml:space="preserve">                                                                                                                                                                   ( imię i nazwisko).</w:t>
      </w:r>
    </w:p>
    <w:p w14:paraId="68A602C6" w14:textId="77777777" w:rsidR="000D5946" w:rsidRDefault="00492685" w:rsidP="000D5946">
      <w:pPr>
        <w:pStyle w:val="Akapitzlist"/>
        <w:numPr>
          <w:ilvl w:val="0"/>
          <w:numId w:val="23"/>
        </w:numPr>
        <w:suppressAutoHyphens/>
        <w:spacing w:after="120"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>Oświadczam, że zobowiązuję się do wykonania przedmiotu zamówienia, zgodnie z opisem i na warunkach</w:t>
      </w:r>
      <w:r w:rsidR="000D5946">
        <w:rPr>
          <w:rFonts w:ascii="Calibri" w:hAnsi="Calibri" w:cs="Calibri"/>
          <w:kern w:val="1"/>
          <w:sz w:val="22"/>
          <w:szCs w:val="22"/>
          <w:lang w:eastAsia="ar-SA"/>
        </w:rPr>
        <w:t xml:space="preserve"> </w:t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>zawartych w zapytaniu ofertowym za cenę:</w:t>
      </w:r>
    </w:p>
    <w:p w14:paraId="7A859AE1" w14:textId="77777777" w:rsidR="000D5946" w:rsidRDefault="00492685" w:rsidP="000D5946">
      <w:pPr>
        <w:pStyle w:val="Akapitzlist"/>
        <w:suppressAutoHyphens/>
        <w:spacing w:after="120"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>cena netto za 1 oceniony Wniosek</w:t>
      </w:r>
      <w:r w:rsidRPr="000D5946">
        <w:rPr>
          <w:rFonts w:ascii="Calibri" w:hAnsi="Calibri" w:cs="Calibri"/>
          <w:kern w:val="1"/>
          <w:sz w:val="22"/>
          <w:szCs w:val="22"/>
          <w:u w:val="single"/>
          <w:lang w:eastAsia="ar-SA"/>
        </w:rPr>
        <w:tab/>
      </w:r>
      <w:r w:rsidRPr="000D5946">
        <w:rPr>
          <w:rFonts w:ascii="Calibri" w:hAnsi="Calibri" w:cs="Calibri"/>
          <w:kern w:val="1"/>
          <w:sz w:val="22"/>
          <w:szCs w:val="22"/>
          <w:u w:val="single"/>
          <w:lang w:eastAsia="ar-SA"/>
        </w:rPr>
        <w:tab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 xml:space="preserve"> zł </w:t>
      </w:r>
      <w:bookmarkStart w:id="6" w:name="_Hlk166573323"/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>(Słownie:</w:t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softHyphen/>
        <w:t>____________________________________)</w:t>
      </w:r>
      <w:bookmarkStart w:id="7" w:name="_Hlk166573215"/>
      <w:bookmarkEnd w:id="6"/>
    </w:p>
    <w:p w14:paraId="4C34AD97" w14:textId="77777777" w:rsidR="000D5946" w:rsidRDefault="00492685" w:rsidP="000D5946">
      <w:pPr>
        <w:pStyle w:val="Akapitzlist"/>
        <w:suppressAutoHyphens/>
        <w:spacing w:after="120" w:line="276" w:lineRule="auto"/>
        <w:jc w:val="both"/>
        <w:rPr>
          <w:rFonts w:ascii="Calibri" w:eastAsia="SimSun" w:hAnsi="Calibri" w:cs="Calibri"/>
          <w:kern w:val="1"/>
          <w:sz w:val="22"/>
          <w:szCs w:val="22"/>
          <w:lang w:eastAsia="hi-IN" w:bidi="hi-IN"/>
        </w:rPr>
      </w:pP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t xml:space="preserve">cena brutto za 1 oceniony Wniosek </w:t>
      </w:r>
      <w:r w:rsidRPr="00FB4003">
        <w:rPr>
          <w:rFonts w:ascii="Calibri" w:eastAsia="SimSun" w:hAnsi="Calibri" w:cs="Calibri"/>
          <w:kern w:val="1"/>
          <w:sz w:val="22"/>
          <w:szCs w:val="22"/>
          <w:u w:val="single"/>
          <w:lang w:eastAsia="hi-IN" w:bidi="hi-IN"/>
        </w:rPr>
        <w:tab/>
      </w:r>
      <w:r w:rsidRPr="00FB4003">
        <w:rPr>
          <w:rFonts w:ascii="Calibri" w:eastAsia="SimSun" w:hAnsi="Calibri" w:cs="Calibri"/>
          <w:kern w:val="1"/>
          <w:sz w:val="22"/>
          <w:szCs w:val="22"/>
          <w:u w:val="single"/>
          <w:lang w:eastAsia="hi-IN" w:bidi="hi-IN"/>
        </w:rPr>
        <w:tab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t xml:space="preserve"> zł </w:t>
      </w:r>
      <w:bookmarkEnd w:id="7"/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t>(Słownie:</w:t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</w:r>
      <w:r w:rsidRPr="00FB4003">
        <w:rPr>
          <w:rFonts w:ascii="Calibri" w:eastAsia="SimSun" w:hAnsi="Calibri" w:cs="Calibri"/>
          <w:kern w:val="1"/>
          <w:sz w:val="22"/>
          <w:szCs w:val="22"/>
          <w:lang w:eastAsia="hi-IN" w:bidi="hi-IN"/>
        </w:rPr>
        <w:softHyphen/>
        <w:t>____________________________________)</w:t>
      </w:r>
    </w:p>
    <w:p w14:paraId="45C05151" w14:textId="77777777" w:rsidR="000D5946" w:rsidRDefault="00492685" w:rsidP="000D5946">
      <w:pPr>
        <w:pStyle w:val="Akapitzlist"/>
        <w:numPr>
          <w:ilvl w:val="0"/>
          <w:numId w:val="23"/>
        </w:numPr>
        <w:suppressAutoHyphens/>
        <w:spacing w:after="120"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Oświadczam, że w cenie brutto zostały uwzględnione wszystkie koszty wykonania zamówienia i realizacji przyszłego świadczenia umownego.</w:t>
      </w:r>
    </w:p>
    <w:p w14:paraId="2084C79E" w14:textId="77777777" w:rsidR="000D5946" w:rsidRDefault="00492685" w:rsidP="000D5946">
      <w:pPr>
        <w:pStyle w:val="Akapitzlist"/>
        <w:numPr>
          <w:ilvl w:val="0"/>
          <w:numId w:val="23"/>
        </w:numPr>
        <w:suppressAutoHyphens/>
        <w:spacing w:after="120"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0D5946">
        <w:rPr>
          <w:rFonts w:ascii="Calibri" w:hAnsi="Calibri" w:cs="Calibri"/>
          <w:bCs/>
          <w:kern w:val="1"/>
          <w:sz w:val="22"/>
          <w:szCs w:val="22"/>
          <w:lang w:eastAsia="ar-SA"/>
        </w:rPr>
        <w:t>Oświadczam, że</w:t>
      </w:r>
      <w:r w:rsidRPr="000D5946">
        <w:rPr>
          <w:rFonts w:ascii="Calibri" w:hAnsi="Calibri" w:cs="Calibri"/>
          <w:b/>
          <w:kern w:val="1"/>
          <w:sz w:val="22"/>
          <w:szCs w:val="22"/>
          <w:lang w:eastAsia="ar-SA"/>
        </w:rPr>
        <w:t xml:space="preserve"> </w:t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 xml:space="preserve">przedmiot zamówienia wykonam w terminach określonych przez Zamawiającego, zgodnie </w:t>
      </w: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br/>
        <w:t>z zapytaniem ofertowym.</w:t>
      </w:r>
    </w:p>
    <w:p w14:paraId="1B3D8712" w14:textId="20EAC2F4" w:rsidR="00492685" w:rsidRPr="000D5946" w:rsidRDefault="00492685" w:rsidP="000D5946">
      <w:pPr>
        <w:pStyle w:val="Akapitzlist"/>
        <w:numPr>
          <w:ilvl w:val="0"/>
          <w:numId w:val="23"/>
        </w:numPr>
        <w:suppressAutoHyphens/>
        <w:spacing w:line="276" w:lineRule="auto"/>
        <w:jc w:val="both"/>
        <w:rPr>
          <w:rFonts w:ascii="Calibri" w:hAnsi="Calibri" w:cs="Calibri"/>
          <w:kern w:val="1"/>
          <w:sz w:val="22"/>
          <w:szCs w:val="22"/>
          <w:lang w:eastAsia="ar-SA"/>
        </w:rPr>
      </w:pPr>
      <w:r w:rsidRPr="000D5946">
        <w:rPr>
          <w:rFonts w:ascii="Calibri" w:hAnsi="Calibri" w:cs="Calibri"/>
          <w:kern w:val="1"/>
          <w:sz w:val="22"/>
          <w:szCs w:val="22"/>
          <w:lang w:eastAsia="ar-SA"/>
        </w:rPr>
        <w:t>Ponadto oświadczam, że:</w:t>
      </w:r>
    </w:p>
    <w:p w14:paraId="22738ACB" w14:textId="77777777" w:rsidR="00492685" w:rsidRPr="00FB4003" w:rsidRDefault="00492685" w:rsidP="000D5946">
      <w:pPr>
        <w:widowControl w:val="0"/>
        <w:numPr>
          <w:ilvl w:val="0"/>
          <w:numId w:val="7"/>
        </w:numPr>
        <w:tabs>
          <w:tab w:val="clear" w:pos="735"/>
        </w:tabs>
        <w:suppressAutoHyphens/>
        <w:overflowPunct w:val="0"/>
        <w:autoSpaceDE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 xml:space="preserve">zapoznałem/łam się z warunkami realizacji zamówienia wskazanymi w zapytaniu ofertowym i nie wnoszę </w:t>
      </w:r>
      <w:r w:rsidRPr="007630C4">
        <w:rPr>
          <w:rFonts w:ascii="Calibri" w:hAnsi="Calibri" w:cs="Calibri"/>
          <w:kern w:val="1"/>
          <w:sz w:val="22"/>
          <w:szCs w:val="22"/>
          <w:lang w:eastAsia="ar-SA"/>
        </w:rPr>
        <w:br/>
      </w: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do nich zastrzeżeń oraz zdobyłem/łam konieczne informacje potrzebne do właściwego wykonania zamówienia;</w:t>
      </w:r>
    </w:p>
    <w:p w14:paraId="45A04BA3" w14:textId="77777777" w:rsidR="00492685" w:rsidRDefault="00492685" w:rsidP="000D5946">
      <w:pPr>
        <w:widowControl w:val="0"/>
        <w:numPr>
          <w:ilvl w:val="0"/>
          <w:numId w:val="7"/>
        </w:numPr>
        <w:tabs>
          <w:tab w:val="clear" w:pos="735"/>
        </w:tabs>
        <w:suppressAutoHyphens/>
        <w:overflowPunct w:val="0"/>
        <w:autoSpaceDE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  <w:kern w:val="1"/>
          <w:sz w:val="22"/>
          <w:szCs w:val="22"/>
          <w:lang w:eastAsia="ar-SA"/>
        </w:rPr>
      </w:pPr>
      <w:r w:rsidRPr="00FB4003">
        <w:rPr>
          <w:rFonts w:ascii="Calibri" w:hAnsi="Calibri" w:cs="Calibri"/>
          <w:kern w:val="1"/>
          <w:sz w:val="22"/>
          <w:szCs w:val="22"/>
          <w:lang w:eastAsia="ar-SA"/>
        </w:rPr>
        <w:t>akceptuję wskazany w zapytaniu ofertowym czas związania ofertą.</w:t>
      </w:r>
    </w:p>
    <w:p w14:paraId="31828767" w14:textId="77777777" w:rsidR="00492685" w:rsidRPr="001A606B" w:rsidRDefault="00492685" w:rsidP="00492685">
      <w:pPr>
        <w:widowControl w:val="0"/>
        <w:tabs>
          <w:tab w:val="left" w:pos="284"/>
        </w:tabs>
        <w:suppressAutoHyphens/>
        <w:overflowPunct w:val="0"/>
        <w:autoSpaceDE w:val="0"/>
        <w:spacing w:line="276" w:lineRule="auto"/>
        <w:jc w:val="both"/>
        <w:textAlignment w:val="baseline"/>
        <w:rPr>
          <w:rFonts w:ascii="Calibri" w:hAnsi="Calibri" w:cs="Calibri"/>
          <w:kern w:val="1"/>
          <w:sz w:val="12"/>
          <w:szCs w:val="22"/>
          <w:lang w:eastAsia="ar-SA"/>
        </w:rPr>
      </w:pPr>
    </w:p>
    <w:p w14:paraId="7791566D" w14:textId="77777777" w:rsidR="00492685" w:rsidRPr="00915A3F" w:rsidRDefault="00492685" w:rsidP="00492685">
      <w:pPr>
        <w:suppressAutoHyphens/>
        <w:spacing w:line="276" w:lineRule="auto"/>
        <w:jc w:val="both"/>
        <w:rPr>
          <w:rFonts w:ascii="Calibri" w:hAnsi="Calibri" w:cs="Calibri"/>
          <w:bCs/>
          <w:kern w:val="1"/>
          <w:sz w:val="20"/>
          <w:lang w:eastAsia="ar-SA"/>
        </w:rPr>
      </w:pPr>
      <w:r w:rsidRPr="00915A3F">
        <w:rPr>
          <w:rFonts w:ascii="Calibri" w:hAnsi="Calibri" w:cs="Calibri"/>
          <w:bCs/>
          <w:kern w:val="1"/>
          <w:sz w:val="20"/>
          <w:lang w:eastAsia="ar-SA"/>
        </w:rPr>
        <w:t>Prawdziwość powyższych danych potwierdzam własnoręcznym podpisem świadom odpowiedzialności z art. 297 Kodeksu Karnego</w:t>
      </w:r>
    </w:p>
    <w:p w14:paraId="275C6D9A" w14:textId="77777777" w:rsidR="00492685" w:rsidRDefault="00492685" w:rsidP="00492685">
      <w:pPr>
        <w:suppressAutoHyphens/>
        <w:spacing w:line="276" w:lineRule="auto"/>
        <w:jc w:val="both"/>
        <w:rPr>
          <w:rFonts w:ascii="Calibri" w:hAnsi="Calibri" w:cs="Calibri"/>
          <w:b/>
          <w:kern w:val="1"/>
          <w:sz w:val="20"/>
          <w:lang w:eastAsia="ar-SA"/>
        </w:rPr>
      </w:pPr>
    </w:p>
    <w:p w14:paraId="1FE566A4" w14:textId="77777777" w:rsidR="00492685" w:rsidRDefault="00492685" w:rsidP="00492685">
      <w:pPr>
        <w:suppressAutoHyphens/>
        <w:spacing w:line="276" w:lineRule="auto"/>
        <w:jc w:val="both"/>
        <w:rPr>
          <w:rFonts w:ascii="Calibri" w:hAnsi="Calibri" w:cs="Calibri"/>
          <w:b/>
          <w:kern w:val="1"/>
          <w:sz w:val="20"/>
          <w:lang w:eastAsia="ar-SA"/>
        </w:rPr>
      </w:pPr>
    </w:p>
    <w:p w14:paraId="3E9F762C" w14:textId="77777777" w:rsidR="00492685" w:rsidRPr="00915A3F" w:rsidRDefault="00492685" w:rsidP="00492685">
      <w:pPr>
        <w:suppressAutoHyphens/>
        <w:spacing w:line="276" w:lineRule="auto"/>
        <w:ind w:left="1134" w:hanging="1134"/>
        <w:jc w:val="both"/>
        <w:rPr>
          <w:rFonts w:ascii="Calibri" w:hAnsi="Calibri" w:cs="Calibri"/>
          <w:kern w:val="1"/>
          <w:sz w:val="20"/>
          <w:lang w:eastAsia="ar-SA"/>
        </w:rPr>
      </w:pPr>
      <w:r w:rsidRPr="00FB4003">
        <w:rPr>
          <w:rFonts w:ascii="Calibri" w:hAnsi="Calibri" w:cs="Calibri"/>
          <w:b/>
          <w:kern w:val="1"/>
          <w:sz w:val="20"/>
          <w:lang w:eastAsia="ar-SA"/>
        </w:rPr>
        <w:t xml:space="preserve"> </w:t>
      </w:r>
      <w:r>
        <w:rPr>
          <w:rFonts w:ascii="Calibri" w:hAnsi="Calibri" w:cs="Calibri"/>
          <w:b/>
          <w:kern w:val="1"/>
          <w:sz w:val="20"/>
          <w:lang w:eastAsia="ar-SA"/>
        </w:rPr>
        <w:t xml:space="preserve">                                                            </w:t>
      </w:r>
      <w:r w:rsidRPr="00FB4003">
        <w:rPr>
          <w:rFonts w:ascii="Calibri" w:hAnsi="Calibri" w:cs="Calibri"/>
          <w:b/>
          <w:kern w:val="1"/>
          <w:sz w:val="20"/>
          <w:u w:val="single"/>
          <w:lang w:eastAsia="ar-SA"/>
        </w:rPr>
        <w:t>......................................................................................................................................</w:t>
      </w:r>
      <w:r w:rsidRPr="00FB4003">
        <w:rPr>
          <w:rFonts w:ascii="Calibri" w:hAnsi="Calibri" w:cs="Calibri"/>
          <w:kern w:val="1"/>
          <w:sz w:val="20"/>
          <w:lang w:eastAsia="ar-SA"/>
        </w:rPr>
        <w:t xml:space="preserve"> </w:t>
      </w:r>
      <w:r>
        <w:rPr>
          <w:rFonts w:ascii="Calibri" w:hAnsi="Calibri" w:cs="Calibri"/>
          <w:kern w:val="1"/>
          <w:sz w:val="20"/>
          <w:lang w:eastAsia="ar-SA"/>
        </w:rPr>
        <w:t xml:space="preserve">                               </w:t>
      </w:r>
      <w:r w:rsidRPr="00FB4003">
        <w:rPr>
          <w:rFonts w:ascii="Calibri" w:hAnsi="Calibri" w:cs="Calibri"/>
          <w:kern w:val="1"/>
          <w:sz w:val="20"/>
          <w:lang w:eastAsia="ar-SA"/>
        </w:rPr>
        <w:t>(data i podpis osoby lub osób uprawnionych do reprezentowania wykonawcy we właściwym pełnomocnictwie</w:t>
      </w:r>
      <w:r>
        <w:rPr>
          <w:rFonts w:ascii="Calibri" w:hAnsi="Calibri" w:cs="Calibri"/>
          <w:kern w:val="1"/>
          <w:sz w:val="20"/>
          <w:lang w:eastAsia="ar-SA"/>
        </w:rPr>
        <w:t>)</w:t>
      </w:r>
      <w:bookmarkEnd w:id="0"/>
      <w:bookmarkEnd w:id="1"/>
      <w:bookmarkEnd w:id="2"/>
      <w:bookmarkEnd w:id="3"/>
    </w:p>
    <w:sectPr w:rsidR="00492685" w:rsidRPr="00915A3F" w:rsidSect="00BA33BD">
      <w:headerReference w:type="default" r:id="rId8"/>
      <w:footerReference w:type="default" r:id="rId9"/>
      <w:pgSz w:w="11907" w:h="16839" w:code="9"/>
      <w:pgMar w:top="1400" w:right="680" w:bottom="1418" w:left="680" w:header="425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602C08" w14:textId="77777777" w:rsidR="006F3292" w:rsidRDefault="006F3292">
      <w:r>
        <w:separator/>
      </w:r>
    </w:p>
  </w:endnote>
  <w:endnote w:type="continuationSeparator" w:id="0">
    <w:p w14:paraId="523B625F" w14:textId="77777777" w:rsidR="006F3292" w:rsidRDefault="006F32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575FA" w14:textId="36C1E050" w:rsidR="00D63238" w:rsidRPr="007D3FBB" w:rsidRDefault="00085316" w:rsidP="00D63238">
    <w:pPr>
      <w:pStyle w:val="Stopka"/>
      <w:spacing w:line="120" w:lineRule="auto"/>
      <w:jc w:val="center"/>
      <w:rPr>
        <w:rFonts w:ascii="Verdana" w:hAnsi="Verdana"/>
        <w:sz w:val="18"/>
        <w:szCs w:val="20"/>
      </w:rPr>
    </w:pPr>
    <w:r>
      <w:rPr>
        <w:noProof/>
      </w:rPr>
      <w:drawing>
        <wp:anchor distT="0" distB="0" distL="0" distR="0" simplePos="0" relativeHeight="251656704" behindDoc="0" locked="0" layoutInCell="1" allowOverlap="1" wp14:anchorId="58383351" wp14:editId="5107E3FA">
          <wp:simplePos x="0" y="0"/>
          <wp:positionH relativeFrom="column">
            <wp:posOffset>31750</wp:posOffset>
          </wp:positionH>
          <wp:positionV relativeFrom="paragraph">
            <wp:posOffset>34290</wp:posOffset>
          </wp:positionV>
          <wp:extent cx="1485900" cy="641985"/>
          <wp:effectExtent l="0" t="0" r="0" b="0"/>
          <wp:wrapNone/>
          <wp:docPr id="201083179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4198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D3FBB">
      <w:rPr>
        <w:noProof/>
        <w:sz w:val="22"/>
      </w:rPr>
      <mc:AlternateContent>
        <mc:Choice Requires="wps">
          <w:drawing>
            <wp:anchor distT="4294967295" distB="4294967295" distL="114300" distR="114300" simplePos="0" relativeHeight="251657728" behindDoc="0" locked="0" layoutInCell="1" allowOverlap="1" wp14:anchorId="7F1588AF" wp14:editId="4C4EC8A6">
              <wp:simplePos x="0" y="0"/>
              <wp:positionH relativeFrom="column">
                <wp:posOffset>-92075</wp:posOffset>
              </wp:positionH>
              <wp:positionV relativeFrom="paragraph">
                <wp:posOffset>34289</wp:posOffset>
              </wp:positionV>
              <wp:extent cx="6649720" cy="0"/>
              <wp:effectExtent l="0" t="0" r="0" b="0"/>
              <wp:wrapNone/>
              <wp:docPr id="1211085375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64972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CCA4BA7" id="Line 1" o:spid="_x0000_s1026" style="position:absolute;flip:x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7.25pt,2.7pt" to="516.35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"/>
          </w:pict>
        </mc:Fallback>
      </mc:AlternateContent>
    </w:r>
  </w:p>
  <w:p w14:paraId="1A9BD8B5" w14:textId="25A21221" w:rsidR="00D63238" w:rsidRPr="007D3FBB" w:rsidRDefault="00085316" w:rsidP="00D63238">
    <w:pPr>
      <w:pStyle w:val="Stopka"/>
      <w:jc w:val="right"/>
      <w:rPr>
        <w:rFonts w:ascii="Verdana" w:hAnsi="Verdana"/>
        <w:sz w:val="14"/>
        <w:szCs w:val="16"/>
      </w:rPr>
    </w:pPr>
    <w:r>
      <w:rPr>
        <w:noProof/>
      </w:rPr>
      <w:drawing>
        <wp:anchor distT="0" distB="0" distL="114300" distR="114300" simplePos="0" relativeHeight="251658752" behindDoc="0" locked="0" layoutInCell="1" allowOverlap="1" wp14:anchorId="78298EBE" wp14:editId="209595D7">
          <wp:simplePos x="0" y="0"/>
          <wp:positionH relativeFrom="column">
            <wp:posOffset>1798955</wp:posOffset>
          </wp:positionH>
          <wp:positionV relativeFrom="paragraph">
            <wp:posOffset>107315</wp:posOffset>
          </wp:positionV>
          <wp:extent cx="1403985" cy="386715"/>
          <wp:effectExtent l="0" t="0" r="0" b="0"/>
          <wp:wrapNone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3985" cy="386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3238" w:rsidRPr="007D3FBB">
      <w:rPr>
        <w:rFonts w:ascii="Verdana" w:hAnsi="Verdana"/>
        <w:sz w:val="14"/>
        <w:szCs w:val="16"/>
      </w:rPr>
      <w:t>Agencja Rozwoju Regionalnego w Częstochowie S.A.</w:t>
    </w:r>
  </w:p>
  <w:p w14:paraId="67D545E8" w14:textId="77777777" w:rsidR="00D63238" w:rsidRDefault="00D63238" w:rsidP="00D63238">
    <w:pPr>
      <w:pStyle w:val="Stopka"/>
      <w:jc w:val="right"/>
      <w:rPr>
        <w:rFonts w:ascii="Verdana" w:hAnsi="Verdana"/>
        <w:sz w:val="14"/>
        <w:szCs w:val="16"/>
      </w:rPr>
    </w:pPr>
    <w:r w:rsidRPr="007D3FBB">
      <w:rPr>
        <w:rFonts w:ascii="Verdana" w:hAnsi="Verdana"/>
        <w:sz w:val="14"/>
        <w:szCs w:val="16"/>
      </w:rPr>
      <w:t>Al. Najświętszej Maryi Panny 24, oficyna lok.</w:t>
    </w:r>
    <w:r w:rsidR="00904C74">
      <w:rPr>
        <w:rFonts w:ascii="Verdana" w:hAnsi="Verdana"/>
        <w:sz w:val="14"/>
        <w:szCs w:val="16"/>
      </w:rPr>
      <w:t xml:space="preserve"> </w:t>
    </w:r>
    <w:r w:rsidRPr="007D3FBB">
      <w:rPr>
        <w:rFonts w:ascii="Verdana" w:hAnsi="Verdana"/>
        <w:sz w:val="14"/>
        <w:szCs w:val="16"/>
      </w:rPr>
      <w:t>3</w:t>
    </w:r>
    <w:r w:rsidR="00904C74">
      <w:rPr>
        <w:rFonts w:ascii="Verdana" w:hAnsi="Verdana"/>
        <w:sz w:val="14"/>
        <w:szCs w:val="16"/>
      </w:rPr>
      <w:t xml:space="preserve"> oraz 4</w:t>
    </w:r>
    <w:r>
      <w:rPr>
        <w:rFonts w:ascii="Verdana" w:hAnsi="Verdana"/>
        <w:sz w:val="14"/>
        <w:szCs w:val="16"/>
      </w:rPr>
      <w:t xml:space="preserve">, </w:t>
    </w:r>
  </w:p>
  <w:p w14:paraId="7BE7D149" w14:textId="77777777" w:rsidR="00D63238" w:rsidRPr="007D3FBB" w:rsidRDefault="00D63238" w:rsidP="00D63238">
    <w:pPr>
      <w:pStyle w:val="Stopka"/>
      <w:jc w:val="right"/>
      <w:rPr>
        <w:rFonts w:ascii="Verdana" w:hAnsi="Verdana"/>
        <w:sz w:val="14"/>
        <w:szCs w:val="16"/>
      </w:rPr>
    </w:pPr>
    <w:r w:rsidRPr="007D3FBB">
      <w:rPr>
        <w:rFonts w:ascii="Verdana" w:hAnsi="Verdana"/>
        <w:sz w:val="14"/>
        <w:szCs w:val="16"/>
      </w:rPr>
      <w:t>42-202 Częstochowa,</w:t>
    </w:r>
  </w:p>
  <w:p w14:paraId="0754CEF7" w14:textId="77777777" w:rsidR="00D63238" w:rsidRPr="006874CA" w:rsidRDefault="00D63238" w:rsidP="00D63238">
    <w:pPr>
      <w:pStyle w:val="Stopka"/>
      <w:jc w:val="right"/>
      <w:rPr>
        <w:rFonts w:ascii="Verdana" w:hAnsi="Verdana"/>
        <w:sz w:val="14"/>
        <w:szCs w:val="16"/>
        <w:lang w:val="en-US"/>
      </w:rPr>
    </w:pPr>
    <w:r w:rsidRPr="006874CA">
      <w:rPr>
        <w:rFonts w:ascii="Verdana" w:hAnsi="Verdana"/>
        <w:sz w:val="14"/>
        <w:szCs w:val="16"/>
        <w:lang w:val="en-US"/>
      </w:rPr>
      <w:t>tel. 34 325 71 42, fax 34 360 57 47</w:t>
    </w:r>
  </w:p>
  <w:p w14:paraId="5B948D81" w14:textId="77777777" w:rsidR="00D63238" w:rsidRPr="006874CA" w:rsidRDefault="00D63238" w:rsidP="00D63238">
    <w:pPr>
      <w:pStyle w:val="Stopka"/>
      <w:jc w:val="right"/>
      <w:rPr>
        <w:rFonts w:ascii="Verdana" w:hAnsi="Verdana"/>
        <w:sz w:val="14"/>
        <w:szCs w:val="16"/>
        <w:lang w:val="en-US"/>
      </w:rPr>
    </w:pPr>
    <w:r w:rsidRPr="006874CA">
      <w:rPr>
        <w:rFonts w:ascii="Verdana" w:hAnsi="Verdana"/>
        <w:sz w:val="14"/>
        <w:szCs w:val="16"/>
        <w:lang w:val="en-US"/>
      </w:rPr>
      <w:t>e-mail: arr@arr.czestochowa.pl</w:t>
    </w:r>
  </w:p>
  <w:p w14:paraId="6D057B68" w14:textId="77777777" w:rsidR="00D63238" w:rsidRPr="006874CA" w:rsidRDefault="00D63238" w:rsidP="00D63238">
    <w:pPr>
      <w:pStyle w:val="Stopka"/>
      <w:jc w:val="right"/>
      <w:rPr>
        <w:rFonts w:ascii="Verdana" w:hAnsi="Verdana"/>
        <w:sz w:val="14"/>
        <w:szCs w:val="16"/>
      </w:rPr>
    </w:pPr>
    <w:r w:rsidRPr="007D3FBB">
      <w:rPr>
        <w:rFonts w:ascii="Verdana" w:hAnsi="Verdana"/>
        <w:sz w:val="14"/>
        <w:szCs w:val="16"/>
      </w:rPr>
      <w:t>www.arr.czestochowa.pl</w:t>
    </w:r>
  </w:p>
  <w:p w14:paraId="065C340E" w14:textId="77777777" w:rsidR="000D0895" w:rsidRPr="006874CA" w:rsidRDefault="000D0895" w:rsidP="0064205C">
    <w:pPr>
      <w:pStyle w:val="Stopka"/>
      <w:jc w:val="center"/>
      <w:rPr>
        <w:rFonts w:ascii="Verdana" w:hAnsi="Verdana"/>
        <w:sz w:val="14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A1F03A" w14:textId="77777777" w:rsidR="006F3292" w:rsidRDefault="006F3292">
      <w:r>
        <w:separator/>
      </w:r>
    </w:p>
  </w:footnote>
  <w:footnote w:type="continuationSeparator" w:id="0">
    <w:p w14:paraId="4B0DF73D" w14:textId="77777777" w:rsidR="006F3292" w:rsidRDefault="006F32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84A56" w14:textId="4720EFAF" w:rsidR="006874CA" w:rsidRDefault="00085316" w:rsidP="006874CA">
    <w:pPr>
      <w:pStyle w:val="Nagwek"/>
      <w:jc w:val="center"/>
    </w:pPr>
    <w:r>
      <w:rPr>
        <w:noProof/>
      </w:rPr>
      <w:drawing>
        <wp:inline distT="0" distB="0" distL="0" distR="0" wp14:anchorId="3C7B1097" wp14:editId="0317E7B6">
          <wp:extent cx="5473700" cy="76200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3700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A987844" w14:textId="77777777" w:rsidR="006874CA" w:rsidRDefault="006874CA" w:rsidP="006874CA">
    <w:pPr>
      <w:pStyle w:val="Nagwek"/>
      <w:jc w:val="center"/>
      <w:rPr>
        <w:rFonts w:ascii="Verdana" w:hAnsi="Verdana"/>
        <w:b/>
      </w:rPr>
    </w:pPr>
    <w:r>
      <w:rPr>
        <w:rFonts w:ascii="Verdana" w:hAnsi="Verdana"/>
        <w:b/>
      </w:rPr>
      <w:t>Jurajski Ośrodek Wsparcia Ekonomii Społecznej</w:t>
    </w:r>
  </w:p>
  <w:p w14:paraId="464ABD4B" w14:textId="77777777" w:rsidR="006874CA" w:rsidRPr="006874CA" w:rsidRDefault="006874CA" w:rsidP="006874CA">
    <w:pPr>
      <w:pStyle w:val="Nagwek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E09077BA"/>
    <w:name w:val="WW8Num5"/>
    <w:lvl w:ilvl="0">
      <w:start w:val="1"/>
      <w:numFmt w:val="lowerLetter"/>
      <w:lvlText w:val="%1)"/>
      <w:lvlJc w:val="left"/>
      <w:pPr>
        <w:tabs>
          <w:tab w:val="num" w:pos="-10"/>
        </w:tabs>
        <w:ind w:left="1070" w:hanging="360"/>
      </w:pPr>
      <w:rPr>
        <w:rFonts w:ascii="Calibri" w:hAnsi="Calibri" w:cs="Calibri"/>
        <w:b w:val="0"/>
        <w:sz w:val="24"/>
        <w:szCs w:val="24"/>
      </w:rPr>
    </w:lvl>
  </w:abstractNum>
  <w:abstractNum w:abstractNumId="1" w15:restartNumberingAfterBreak="0">
    <w:nsid w:val="0000000F"/>
    <w:multiLevelType w:val="multilevel"/>
    <w:tmpl w:val="0000000F"/>
    <w:lvl w:ilvl="0">
      <w:start w:val="1"/>
      <w:numFmt w:val="decimal"/>
      <w:lvlText w:val="%1)"/>
      <w:lvlJc w:val="left"/>
      <w:pPr>
        <w:tabs>
          <w:tab w:val="num" w:pos="0"/>
        </w:tabs>
        <w:ind w:left="915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3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55" w:hanging="180"/>
      </w:pPr>
    </w:lvl>
    <w:lvl w:ilvl="3">
      <w:start w:val="1"/>
      <w:numFmt w:val="decimal"/>
      <w:lvlText w:val="%4."/>
      <w:lvlJc w:val="left"/>
      <w:pPr>
        <w:tabs>
          <w:tab w:val="num" w:pos="-2289"/>
        </w:tabs>
        <w:ind w:left="7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9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1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23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5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75" w:hanging="180"/>
      </w:pPr>
    </w:lvl>
  </w:abstractNum>
  <w:abstractNum w:abstractNumId="2" w15:restartNumberingAfterBreak="0">
    <w:nsid w:val="00000012"/>
    <w:multiLevelType w:val="multilevel"/>
    <w:tmpl w:val="00000012"/>
    <w:name w:val="WW8Num18"/>
    <w:lvl w:ilvl="0">
      <w:start w:val="1"/>
      <w:numFmt w:val="decimal"/>
      <w:lvlText w:val="%1)"/>
      <w:lvlJc w:val="left"/>
      <w:pPr>
        <w:tabs>
          <w:tab w:val="num" w:pos="735"/>
        </w:tabs>
        <w:ind w:left="735" w:hanging="360"/>
      </w:pPr>
      <w:rPr>
        <w:rFonts w:ascii="Calibri" w:hAnsi="Calibri" w:cs="Calibri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13"/>
    <w:multiLevelType w:val="multilevel"/>
    <w:tmpl w:val="00000013"/>
    <w:name w:val="WW8Num19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cs="Calibri"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4A56D77"/>
    <w:multiLevelType w:val="hybridMultilevel"/>
    <w:tmpl w:val="775EE55E"/>
    <w:lvl w:ilvl="0" w:tplc="FED4A10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B247C"/>
    <w:multiLevelType w:val="hybridMultilevel"/>
    <w:tmpl w:val="AD9486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324B1C"/>
    <w:multiLevelType w:val="hybridMultilevel"/>
    <w:tmpl w:val="030C5F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71D37"/>
    <w:multiLevelType w:val="hybridMultilevel"/>
    <w:tmpl w:val="FF7A9C98"/>
    <w:lvl w:ilvl="0" w:tplc="3334D2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8ED2FF1"/>
    <w:multiLevelType w:val="hybridMultilevel"/>
    <w:tmpl w:val="CA22077A"/>
    <w:lvl w:ilvl="0" w:tplc="64AA42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A84D5A"/>
    <w:multiLevelType w:val="hybridMultilevel"/>
    <w:tmpl w:val="2E0A83A6"/>
    <w:lvl w:ilvl="0" w:tplc="8516346A">
      <w:start w:val="4"/>
      <w:numFmt w:val="bullet"/>
      <w:lvlText w:val=""/>
      <w:lvlJc w:val="left"/>
      <w:pPr>
        <w:tabs>
          <w:tab w:val="num" w:pos="1276"/>
        </w:tabs>
        <w:ind w:left="1276" w:hanging="425"/>
      </w:pPr>
      <w:rPr>
        <w:rFonts w:ascii="Symbol" w:hAnsi="Symbol" w:hint="default"/>
      </w:rPr>
    </w:lvl>
    <w:lvl w:ilvl="1" w:tplc="60145BCC">
      <w:start w:val="4"/>
      <w:numFmt w:val="decimal"/>
      <w:lvlText w:val="%2)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1B121F"/>
    <w:multiLevelType w:val="hybridMultilevel"/>
    <w:tmpl w:val="0B6EDE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260C94"/>
    <w:multiLevelType w:val="hybridMultilevel"/>
    <w:tmpl w:val="1250FB82"/>
    <w:lvl w:ilvl="0" w:tplc="3B4C1BCC">
      <w:start w:val="1"/>
      <w:numFmt w:val="decimal"/>
      <w:lvlText w:val="%1)"/>
      <w:lvlJc w:val="left"/>
      <w:pPr>
        <w:tabs>
          <w:tab w:val="num" w:pos="851"/>
        </w:tabs>
        <w:ind w:left="851" w:hanging="426"/>
      </w:pPr>
      <w:rPr>
        <w:rFonts w:hint="default"/>
        <w:b w:val="0"/>
        <w:bCs w:val="0"/>
      </w:rPr>
    </w:lvl>
    <w:lvl w:ilvl="1" w:tplc="DDC2EB48">
      <w:start w:val="4"/>
      <w:numFmt w:val="decimal"/>
      <w:lvlText w:val="%2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2" w:tplc="CDB2A576">
      <w:start w:val="10"/>
      <w:numFmt w:val="decimal"/>
      <w:lvlText w:val="%3"/>
      <w:lvlJc w:val="left"/>
      <w:pPr>
        <w:ind w:left="2340" w:hanging="360"/>
      </w:pPr>
      <w:rPr>
        <w:rFonts w:hint="default"/>
        <w:b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E806E80"/>
    <w:multiLevelType w:val="hybridMultilevel"/>
    <w:tmpl w:val="01C8B50C"/>
    <w:lvl w:ilvl="0" w:tplc="35A8BE5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 Light" w:hint="default"/>
        <w:b w:val="0"/>
        <w:bCs/>
        <w:sz w:val="22"/>
        <w:szCs w:val="22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0467552"/>
    <w:multiLevelType w:val="hybridMultilevel"/>
    <w:tmpl w:val="59C42934"/>
    <w:lvl w:ilvl="0" w:tplc="BD607C04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147A478A"/>
    <w:multiLevelType w:val="hybridMultilevel"/>
    <w:tmpl w:val="F0B28F1C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C9F3C97"/>
    <w:multiLevelType w:val="hybridMultilevel"/>
    <w:tmpl w:val="367CC4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C52859"/>
    <w:multiLevelType w:val="hybridMultilevel"/>
    <w:tmpl w:val="3EEC5A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F87D52"/>
    <w:multiLevelType w:val="hybridMultilevel"/>
    <w:tmpl w:val="9E76A13C"/>
    <w:lvl w:ilvl="0" w:tplc="04126098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6151B54"/>
    <w:multiLevelType w:val="multilevel"/>
    <w:tmpl w:val="8B48D71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6DB67EC"/>
    <w:multiLevelType w:val="hybridMultilevel"/>
    <w:tmpl w:val="DE2CCE9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C76A12"/>
    <w:multiLevelType w:val="hybridMultilevel"/>
    <w:tmpl w:val="02A4AE3E"/>
    <w:lvl w:ilvl="0" w:tplc="BD607C0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010B3C"/>
    <w:multiLevelType w:val="hybridMultilevel"/>
    <w:tmpl w:val="6D66394A"/>
    <w:lvl w:ilvl="0" w:tplc="BD607C0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33A8785F"/>
    <w:multiLevelType w:val="hybridMultilevel"/>
    <w:tmpl w:val="F57AF140"/>
    <w:lvl w:ilvl="0" w:tplc="64AA4242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857D4F"/>
    <w:multiLevelType w:val="hybridMultilevel"/>
    <w:tmpl w:val="E8C8E99C"/>
    <w:lvl w:ilvl="0" w:tplc="B5D6864C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b w:val="0"/>
        <w:bCs/>
      </w:rPr>
    </w:lvl>
    <w:lvl w:ilvl="1" w:tplc="E4262764">
      <w:start w:val="1"/>
      <w:numFmt w:val="decimal"/>
      <w:lvlText w:val="%2)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 w:tplc="FED4A10E">
      <w:start w:val="1"/>
      <w:numFmt w:val="bullet"/>
      <w:lvlText w:val=""/>
      <w:lvlJc w:val="left"/>
      <w:pPr>
        <w:tabs>
          <w:tab w:val="num" w:pos="851"/>
        </w:tabs>
        <w:ind w:left="851" w:hanging="426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F861DD7"/>
    <w:multiLevelType w:val="multilevel"/>
    <w:tmpl w:val="63FAD15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4FF656DB"/>
    <w:multiLevelType w:val="hybridMultilevel"/>
    <w:tmpl w:val="978C3FF6"/>
    <w:lvl w:ilvl="0" w:tplc="0415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26" w15:restartNumberingAfterBreak="0">
    <w:nsid w:val="53616DA0"/>
    <w:multiLevelType w:val="hybridMultilevel"/>
    <w:tmpl w:val="B4CA17C4"/>
    <w:lvl w:ilvl="0" w:tplc="04150017">
      <w:start w:val="1"/>
      <w:numFmt w:val="lowerLetter"/>
      <w:lvlText w:val="%1)"/>
      <w:lvlJc w:val="left"/>
      <w:pPr>
        <w:ind w:left="1069" w:hanging="360"/>
      </w:pPr>
      <w:rPr>
        <w:rFonts w:hint="default"/>
        <w:b w:val="0"/>
        <w:bCs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6930DB5"/>
    <w:multiLevelType w:val="hybridMultilevel"/>
    <w:tmpl w:val="09CC2B40"/>
    <w:lvl w:ilvl="0" w:tplc="0415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392F5E"/>
    <w:multiLevelType w:val="hybridMultilevel"/>
    <w:tmpl w:val="D3668D64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9" w15:restartNumberingAfterBreak="0">
    <w:nsid w:val="5C2D6359"/>
    <w:multiLevelType w:val="hybridMultilevel"/>
    <w:tmpl w:val="53C4127E"/>
    <w:lvl w:ilvl="0" w:tplc="0415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C11CB0"/>
    <w:multiLevelType w:val="hybridMultilevel"/>
    <w:tmpl w:val="99DE5814"/>
    <w:lvl w:ilvl="0" w:tplc="3334D2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D257AF"/>
    <w:multiLevelType w:val="hybridMultilevel"/>
    <w:tmpl w:val="2708BB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5D019D"/>
    <w:multiLevelType w:val="hybridMultilevel"/>
    <w:tmpl w:val="2102C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7D1D049E"/>
    <w:multiLevelType w:val="hybridMultilevel"/>
    <w:tmpl w:val="64BC0AB2"/>
    <w:lvl w:ilvl="0" w:tplc="B8DA3B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24913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20629826">
    <w:abstractNumId w:val="23"/>
  </w:num>
  <w:num w:numId="3" w16cid:durableId="1634404477">
    <w:abstractNumId w:val="9"/>
  </w:num>
  <w:num w:numId="4" w16cid:durableId="802817744">
    <w:abstractNumId w:val="1"/>
  </w:num>
  <w:num w:numId="5" w16cid:durableId="567226935">
    <w:abstractNumId w:val="14"/>
  </w:num>
  <w:num w:numId="6" w16cid:durableId="419256401">
    <w:abstractNumId w:val="31"/>
  </w:num>
  <w:num w:numId="7" w16cid:durableId="360017026">
    <w:abstractNumId w:val="2"/>
  </w:num>
  <w:num w:numId="8" w16cid:durableId="239680666">
    <w:abstractNumId w:val="3"/>
  </w:num>
  <w:num w:numId="9" w16cid:durableId="2055960282">
    <w:abstractNumId w:val="11"/>
  </w:num>
  <w:num w:numId="10" w16cid:durableId="255212056">
    <w:abstractNumId w:val="17"/>
  </w:num>
  <w:num w:numId="11" w16cid:durableId="1251352568">
    <w:abstractNumId w:val="18"/>
  </w:num>
  <w:num w:numId="12" w16cid:durableId="15812420">
    <w:abstractNumId w:val="30"/>
  </w:num>
  <w:num w:numId="13" w16cid:durableId="1370643705">
    <w:abstractNumId w:val="7"/>
  </w:num>
  <w:num w:numId="14" w16cid:durableId="6057689">
    <w:abstractNumId w:val="33"/>
  </w:num>
  <w:num w:numId="15" w16cid:durableId="1383750165">
    <w:abstractNumId w:val="0"/>
    <w:lvlOverride w:ilvl="0">
      <w:startOverride w:val="1"/>
    </w:lvlOverride>
  </w:num>
  <w:num w:numId="16" w16cid:durableId="780952130">
    <w:abstractNumId w:val="16"/>
  </w:num>
  <w:num w:numId="17" w16cid:durableId="1275484048">
    <w:abstractNumId w:val="27"/>
  </w:num>
  <w:num w:numId="18" w16cid:durableId="422647198">
    <w:abstractNumId w:val="19"/>
  </w:num>
  <w:num w:numId="19" w16cid:durableId="1812090134">
    <w:abstractNumId w:val="29"/>
  </w:num>
  <w:num w:numId="20" w16cid:durableId="2032804553">
    <w:abstractNumId w:val="25"/>
  </w:num>
  <w:num w:numId="21" w16cid:durableId="857357081">
    <w:abstractNumId w:val="21"/>
  </w:num>
  <w:num w:numId="22" w16cid:durableId="291445231">
    <w:abstractNumId w:val="32"/>
  </w:num>
  <w:num w:numId="23" w16cid:durableId="779303999">
    <w:abstractNumId w:val="10"/>
  </w:num>
  <w:num w:numId="24" w16cid:durableId="43139307">
    <w:abstractNumId w:val="5"/>
  </w:num>
  <w:num w:numId="25" w16cid:durableId="1835491281">
    <w:abstractNumId w:val="6"/>
  </w:num>
  <w:num w:numId="26" w16cid:durableId="1635986735">
    <w:abstractNumId w:val="26"/>
  </w:num>
  <w:num w:numId="27" w16cid:durableId="1795438357">
    <w:abstractNumId w:val="12"/>
  </w:num>
  <w:num w:numId="28" w16cid:durableId="731580678">
    <w:abstractNumId w:val="8"/>
  </w:num>
  <w:num w:numId="29" w16cid:durableId="1964143027">
    <w:abstractNumId w:val="13"/>
  </w:num>
  <w:num w:numId="30" w16cid:durableId="500003001">
    <w:abstractNumId w:val="4"/>
  </w:num>
  <w:num w:numId="31" w16cid:durableId="1484270841">
    <w:abstractNumId w:val="20"/>
  </w:num>
  <w:num w:numId="32" w16cid:durableId="606354614">
    <w:abstractNumId w:val="22"/>
  </w:num>
  <w:num w:numId="33" w16cid:durableId="2111389907">
    <w:abstractNumId w:val="28"/>
  </w:num>
  <w:num w:numId="34" w16cid:durableId="916213151">
    <w:abstractNumId w:val="1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87"/>
  <w:displayVertic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A74"/>
    <w:rsid w:val="00011353"/>
    <w:rsid w:val="0002273E"/>
    <w:rsid w:val="00031487"/>
    <w:rsid w:val="00032E49"/>
    <w:rsid w:val="0003454F"/>
    <w:rsid w:val="000401DB"/>
    <w:rsid w:val="00041A1D"/>
    <w:rsid w:val="00042DEE"/>
    <w:rsid w:val="000508D3"/>
    <w:rsid w:val="000551F9"/>
    <w:rsid w:val="00055AD3"/>
    <w:rsid w:val="000609E4"/>
    <w:rsid w:val="000742DD"/>
    <w:rsid w:val="000832E1"/>
    <w:rsid w:val="00085316"/>
    <w:rsid w:val="00087FBC"/>
    <w:rsid w:val="000973F1"/>
    <w:rsid w:val="000A4868"/>
    <w:rsid w:val="000A5238"/>
    <w:rsid w:val="000B25BC"/>
    <w:rsid w:val="000C295E"/>
    <w:rsid w:val="000D0895"/>
    <w:rsid w:val="000D5946"/>
    <w:rsid w:val="000E3AC4"/>
    <w:rsid w:val="000F299C"/>
    <w:rsid w:val="000F613D"/>
    <w:rsid w:val="0011454C"/>
    <w:rsid w:val="0013134D"/>
    <w:rsid w:val="0015241D"/>
    <w:rsid w:val="00152A4F"/>
    <w:rsid w:val="00160A95"/>
    <w:rsid w:val="00171441"/>
    <w:rsid w:val="00171D25"/>
    <w:rsid w:val="001833B0"/>
    <w:rsid w:val="00195C6B"/>
    <w:rsid w:val="001A606B"/>
    <w:rsid w:val="001B1CF4"/>
    <w:rsid w:val="001B70DD"/>
    <w:rsid w:val="001C3F05"/>
    <w:rsid w:val="001F3111"/>
    <w:rsid w:val="001F35AF"/>
    <w:rsid w:val="001F45DC"/>
    <w:rsid w:val="001F57D1"/>
    <w:rsid w:val="00212D7D"/>
    <w:rsid w:val="00216422"/>
    <w:rsid w:val="0021654C"/>
    <w:rsid w:val="00246E5B"/>
    <w:rsid w:val="00253139"/>
    <w:rsid w:val="0026660F"/>
    <w:rsid w:val="0027008B"/>
    <w:rsid w:val="00282E1E"/>
    <w:rsid w:val="00283129"/>
    <w:rsid w:val="002943C5"/>
    <w:rsid w:val="002A670D"/>
    <w:rsid w:val="002B1532"/>
    <w:rsid w:val="002B2947"/>
    <w:rsid w:val="002B5C12"/>
    <w:rsid w:val="002C1C5D"/>
    <w:rsid w:val="002D7B62"/>
    <w:rsid w:val="002E5349"/>
    <w:rsid w:val="002F5841"/>
    <w:rsid w:val="002F5EED"/>
    <w:rsid w:val="002F7904"/>
    <w:rsid w:val="00310B62"/>
    <w:rsid w:val="00322D7F"/>
    <w:rsid w:val="00331B8F"/>
    <w:rsid w:val="00332577"/>
    <w:rsid w:val="003415F6"/>
    <w:rsid w:val="00342C18"/>
    <w:rsid w:val="003466E0"/>
    <w:rsid w:val="003508FA"/>
    <w:rsid w:val="00370102"/>
    <w:rsid w:val="00376D84"/>
    <w:rsid w:val="00377E03"/>
    <w:rsid w:val="0038429B"/>
    <w:rsid w:val="003855EE"/>
    <w:rsid w:val="00386D61"/>
    <w:rsid w:val="003B12E9"/>
    <w:rsid w:val="003B3909"/>
    <w:rsid w:val="003B6C2A"/>
    <w:rsid w:val="003C36D2"/>
    <w:rsid w:val="003F1A74"/>
    <w:rsid w:val="003F29D1"/>
    <w:rsid w:val="003F2ED1"/>
    <w:rsid w:val="003F3230"/>
    <w:rsid w:val="003F46D2"/>
    <w:rsid w:val="003F7CDE"/>
    <w:rsid w:val="004054D2"/>
    <w:rsid w:val="00414A95"/>
    <w:rsid w:val="0043497A"/>
    <w:rsid w:val="00445B21"/>
    <w:rsid w:val="00452C39"/>
    <w:rsid w:val="00455E4E"/>
    <w:rsid w:val="00461AAF"/>
    <w:rsid w:val="00485E9E"/>
    <w:rsid w:val="004925FE"/>
    <w:rsid w:val="00492685"/>
    <w:rsid w:val="004A272C"/>
    <w:rsid w:val="004B5141"/>
    <w:rsid w:val="004B6136"/>
    <w:rsid w:val="004C0B21"/>
    <w:rsid w:val="004C0B7F"/>
    <w:rsid w:val="004D736D"/>
    <w:rsid w:val="004E493D"/>
    <w:rsid w:val="004F04E0"/>
    <w:rsid w:val="0050218C"/>
    <w:rsid w:val="00502527"/>
    <w:rsid w:val="0051065B"/>
    <w:rsid w:val="00521FBB"/>
    <w:rsid w:val="00523051"/>
    <w:rsid w:val="00524856"/>
    <w:rsid w:val="00525ADE"/>
    <w:rsid w:val="00551A03"/>
    <w:rsid w:val="00553DF1"/>
    <w:rsid w:val="00556781"/>
    <w:rsid w:val="0055680A"/>
    <w:rsid w:val="005623C5"/>
    <w:rsid w:val="0056276D"/>
    <w:rsid w:val="005649F1"/>
    <w:rsid w:val="00564F4C"/>
    <w:rsid w:val="00581207"/>
    <w:rsid w:val="00593C78"/>
    <w:rsid w:val="005A2550"/>
    <w:rsid w:val="005C6F60"/>
    <w:rsid w:val="005E023B"/>
    <w:rsid w:val="005E4249"/>
    <w:rsid w:val="005E5F45"/>
    <w:rsid w:val="005E7D76"/>
    <w:rsid w:val="00603298"/>
    <w:rsid w:val="00610297"/>
    <w:rsid w:val="0062077C"/>
    <w:rsid w:val="006252CF"/>
    <w:rsid w:val="0064205C"/>
    <w:rsid w:val="00672CEA"/>
    <w:rsid w:val="00675CD2"/>
    <w:rsid w:val="00676CD8"/>
    <w:rsid w:val="006874CA"/>
    <w:rsid w:val="0069147D"/>
    <w:rsid w:val="006A416F"/>
    <w:rsid w:val="006C4ADD"/>
    <w:rsid w:val="006D3494"/>
    <w:rsid w:val="006E3C57"/>
    <w:rsid w:val="006F3292"/>
    <w:rsid w:val="006F71AB"/>
    <w:rsid w:val="00715165"/>
    <w:rsid w:val="00716F21"/>
    <w:rsid w:val="00720EFC"/>
    <w:rsid w:val="007240D8"/>
    <w:rsid w:val="00733233"/>
    <w:rsid w:val="007578E5"/>
    <w:rsid w:val="007632F4"/>
    <w:rsid w:val="00772217"/>
    <w:rsid w:val="007819D0"/>
    <w:rsid w:val="007A5067"/>
    <w:rsid w:val="007C5FAF"/>
    <w:rsid w:val="007D1E7D"/>
    <w:rsid w:val="007D1FCE"/>
    <w:rsid w:val="007E4B8C"/>
    <w:rsid w:val="007F0681"/>
    <w:rsid w:val="00805860"/>
    <w:rsid w:val="00810AB8"/>
    <w:rsid w:val="00815A19"/>
    <w:rsid w:val="00816C19"/>
    <w:rsid w:val="00823B79"/>
    <w:rsid w:val="008351DF"/>
    <w:rsid w:val="00851F6D"/>
    <w:rsid w:val="0085758D"/>
    <w:rsid w:val="00860B19"/>
    <w:rsid w:val="00865834"/>
    <w:rsid w:val="008702ED"/>
    <w:rsid w:val="00882FDC"/>
    <w:rsid w:val="008918B9"/>
    <w:rsid w:val="008A0BE6"/>
    <w:rsid w:val="008A2DDC"/>
    <w:rsid w:val="008C7650"/>
    <w:rsid w:val="008D78F0"/>
    <w:rsid w:val="008E1DB2"/>
    <w:rsid w:val="008E3299"/>
    <w:rsid w:val="008E67FA"/>
    <w:rsid w:val="008F6138"/>
    <w:rsid w:val="00904C74"/>
    <w:rsid w:val="00934ED8"/>
    <w:rsid w:val="009364FE"/>
    <w:rsid w:val="00940654"/>
    <w:rsid w:val="00940976"/>
    <w:rsid w:val="0095475F"/>
    <w:rsid w:val="00964A01"/>
    <w:rsid w:val="00967DFE"/>
    <w:rsid w:val="0098325D"/>
    <w:rsid w:val="00987963"/>
    <w:rsid w:val="0099137B"/>
    <w:rsid w:val="009954CA"/>
    <w:rsid w:val="009B67A4"/>
    <w:rsid w:val="009D515B"/>
    <w:rsid w:val="009D681E"/>
    <w:rsid w:val="009E444D"/>
    <w:rsid w:val="009F0ED2"/>
    <w:rsid w:val="00A16DD8"/>
    <w:rsid w:val="00A306BF"/>
    <w:rsid w:val="00A3564D"/>
    <w:rsid w:val="00A43986"/>
    <w:rsid w:val="00A67C2B"/>
    <w:rsid w:val="00A815D7"/>
    <w:rsid w:val="00A82FA1"/>
    <w:rsid w:val="00A97569"/>
    <w:rsid w:val="00AB35F2"/>
    <w:rsid w:val="00AB4819"/>
    <w:rsid w:val="00AD506D"/>
    <w:rsid w:val="00AE16E1"/>
    <w:rsid w:val="00AF138B"/>
    <w:rsid w:val="00AF3C9D"/>
    <w:rsid w:val="00AF7D29"/>
    <w:rsid w:val="00B00987"/>
    <w:rsid w:val="00B00CB2"/>
    <w:rsid w:val="00B03C00"/>
    <w:rsid w:val="00B40557"/>
    <w:rsid w:val="00B55721"/>
    <w:rsid w:val="00B576DA"/>
    <w:rsid w:val="00B5796E"/>
    <w:rsid w:val="00B6061B"/>
    <w:rsid w:val="00B773B4"/>
    <w:rsid w:val="00B77956"/>
    <w:rsid w:val="00B81C11"/>
    <w:rsid w:val="00B862ED"/>
    <w:rsid w:val="00B95B55"/>
    <w:rsid w:val="00B97E81"/>
    <w:rsid w:val="00B97EA5"/>
    <w:rsid w:val="00BA33BD"/>
    <w:rsid w:val="00BE5A63"/>
    <w:rsid w:val="00BE7F91"/>
    <w:rsid w:val="00BF5481"/>
    <w:rsid w:val="00BF7D63"/>
    <w:rsid w:val="00C10EBB"/>
    <w:rsid w:val="00C112BE"/>
    <w:rsid w:val="00C26124"/>
    <w:rsid w:val="00C26D68"/>
    <w:rsid w:val="00C44F93"/>
    <w:rsid w:val="00C67D75"/>
    <w:rsid w:val="00C71526"/>
    <w:rsid w:val="00C759D8"/>
    <w:rsid w:val="00C8300B"/>
    <w:rsid w:val="00C946E3"/>
    <w:rsid w:val="00CA40B0"/>
    <w:rsid w:val="00CC2B96"/>
    <w:rsid w:val="00CC4F1F"/>
    <w:rsid w:val="00D10475"/>
    <w:rsid w:val="00D11F63"/>
    <w:rsid w:val="00D15846"/>
    <w:rsid w:val="00D16313"/>
    <w:rsid w:val="00D170D3"/>
    <w:rsid w:val="00D240C0"/>
    <w:rsid w:val="00D25ABB"/>
    <w:rsid w:val="00D311E2"/>
    <w:rsid w:val="00D352B0"/>
    <w:rsid w:val="00D363F9"/>
    <w:rsid w:val="00D63238"/>
    <w:rsid w:val="00D65AA5"/>
    <w:rsid w:val="00D66606"/>
    <w:rsid w:val="00D668A8"/>
    <w:rsid w:val="00D744D3"/>
    <w:rsid w:val="00DA43C7"/>
    <w:rsid w:val="00DA5494"/>
    <w:rsid w:val="00DC2325"/>
    <w:rsid w:val="00DD543E"/>
    <w:rsid w:val="00DE10D2"/>
    <w:rsid w:val="00DE17F9"/>
    <w:rsid w:val="00DF59FF"/>
    <w:rsid w:val="00DF6D5C"/>
    <w:rsid w:val="00E31AFF"/>
    <w:rsid w:val="00E41E31"/>
    <w:rsid w:val="00E51323"/>
    <w:rsid w:val="00E56A9D"/>
    <w:rsid w:val="00E62ED3"/>
    <w:rsid w:val="00E6445C"/>
    <w:rsid w:val="00E72674"/>
    <w:rsid w:val="00E8502D"/>
    <w:rsid w:val="00E90DB8"/>
    <w:rsid w:val="00E9364E"/>
    <w:rsid w:val="00EA5784"/>
    <w:rsid w:val="00EA6953"/>
    <w:rsid w:val="00EA6F08"/>
    <w:rsid w:val="00EC1F78"/>
    <w:rsid w:val="00EC7FAB"/>
    <w:rsid w:val="00EE53AD"/>
    <w:rsid w:val="00F07EB4"/>
    <w:rsid w:val="00F12240"/>
    <w:rsid w:val="00F350B7"/>
    <w:rsid w:val="00F55A2A"/>
    <w:rsid w:val="00F76F71"/>
    <w:rsid w:val="00F85D59"/>
    <w:rsid w:val="00FA27A6"/>
    <w:rsid w:val="00FA72B7"/>
    <w:rsid w:val="00FA7CF8"/>
    <w:rsid w:val="00FB3112"/>
    <w:rsid w:val="00FB495F"/>
    <w:rsid w:val="00FC1E0C"/>
    <w:rsid w:val="00FC622B"/>
    <w:rsid w:val="00FD013A"/>
    <w:rsid w:val="00FE1565"/>
    <w:rsid w:val="00FE1A24"/>
    <w:rsid w:val="00FE7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17934CD7"/>
  <w15:chartTrackingRefBased/>
  <w15:docId w15:val="{C171E09A-1130-4C17-9AD2-9105D1617B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F6D5C"/>
    <w:rPr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D16313"/>
    <w:pPr>
      <w:keepNext/>
      <w:jc w:val="center"/>
      <w:outlineLvl w:val="1"/>
    </w:pPr>
    <w:rPr>
      <w:b/>
      <w:color w:val="A5B8E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DF6D5C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DF6D5C"/>
    <w:pPr>
      <w:tabs>
        <w:tab w:val="center" w:pos="4536"/>
        <w:tab w:val="right" w:pos="9072"/>
      </w:tabs>
    </w:pPr>
  </w:style>
  <w:style w:type="character" w:styleId="Numerstrony">
    <w:name w:val="page number"/>
    <w:rsid w:val="003F1A74"/>
    <w:rPr>
      <w:rFonts w:ascii="Times New Roman" w:hAnsi="Times New Roman" w:cs="Times New Roman" w:hint="default"/>
    </w:rPr>
  </w:style>
  <w:style w:type="paragraph" w:styleId="Tekstdymka">
    <w:name w:val="Balloon Text"/>
    <w:basedOn w:val="Normalny"/>
    <w:link w:val="TekstdymkaZnak"/>
    <w:rsid w:val="0027008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7008B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7332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C10EBB"/>
    <w:rPr>
      <w:rFonts w:ascii="Calibri" w:eastAsia="Calibri" w:hAnsi="Calibri"/>
      <w:sz w:val="22"/>
      <w:szCs w:val="22"/>
      <w:lang w:eastAsia="en-US"/>
    </w:rPr>
  </w:style>
  <w:style w:type="character" w:styleId="Pogrubienie">
    <w:name w:val="Strong"/>
    <w:uiPriority w:val="22"/>
    <w:qFormat/>
    <w:rsid w:val="00BF7D63"/>
    <w:rPr>
      <w:b/>
      <w:bCs/>
    </w:rPr>
  </w:style>
  <w:style w:type="paragraph" w:styleId="Akapitzlist">
    <w:name w:val="List Paragraph"/>
    <w:basedOn w:val="Normalny"/>
    <w:uiPriority w:val="34"/>
    <w:qFormat/>
    <w:rsid w:val="002C1C5D"/>
    <w:pPr>
      <w:ind w:left="720"/>
      <w:contextualSpacing/>
    </w:pPr>
  </w:style>
  <w:style w:type="character" w:customStyle="1" w:styleId="Nagwek2Znak">
    <w:name w:val="Nagłówek 2 Znak"/>
    <w:link w:val="Nagwek2"/>
    <w:rsid w:val="00D16313"/>
    <w:rPr>
      <w:b/>
      <w:color w:val="A5B8EF"/>
    </w:rPr>
  </w:style>
  <w:style w:type="character" w:styleId="Hipercze">
    <w:name w:val="Hyperlink"/>
    <w:unhideWhenUsed/>
    <w:rsid w:val="0026660F"/>
    <w:rPr>
      <w:color w:val="0000FF"/>
      <w:u w:val="single"/>
    </w:rPr>
  </w:style>
  <w:style w:type="character" w:customStyle="1" w:styleId="StopkaZnak">
    <w:name w:val="Stopka Znak"/>
    <w:link w:val="Stopka"/>
    <w:uiPriority w:val="99"/>
    <w:rsid w:val="00610297"/>
    <w:rPr>
      <w:sz w:val="24"/>
      <w:szCs w:val="24"/>
    </w:rPr>
  </w:style>
  <w:style w:type="paragraph" w:styleId="Tytu">
    <w:name w:val="Title"/>
    <w:basedOn w:val="Normalny"/>
    <w:link w:val="TytuZnak"/>
    <w:qFormat/>
    <w:rsid w:val="005E4249"/>
    <w:pPr>
      <w:jc w:val="center"/>
    </w:pPr>
    <w:rPr>
      <w:b/>
      <w:szCs w:val="20"/>
    </w:rPr>
  </w:style>
  <w:style w:type="character" w:customStyle="1" w:styleId="TytuZnak">
    <w:name w:val="Tytuł Znak"/>
    <w:link w:val="Tytu"/>
    <w:rsid w:val="005E4249"/>
    <w:rPr>
      <w:b/>
      <w:sz w:val="24"/>
    </w:rPr>
  </w:style>
  <w:style w:type="paragraph" w:styleId="Podtytu">
    <w:name w:val="Subtitle"/>
    <w:basedOn w:val="Normalny"/>
    <w:link w:val="PodtytuZnak"/>
    <w:qFormat/>
    <w:rsid w:val="005E4249"/>
    <w:pPr>
      <w:jc w:val="center"/>
    </w:pPr>
    <w:rPr>
      <w:i/>
      <w:sz w:val="22"/>
      <w:szCs w:val="20"/>
    </w:rPr>
  </w:style>
  <w:style w:type="character" w:customStyle="1" w:styleId="PodtytuZnak">
    <w:name w:val="Podtytuł Znak"/>
    <w:link w:val="Podtytu"/>
    <w:rsid w:val="005E4249"/>
    <w:rPr>
      <w:i/>
      <w:sz w:val="22"/>
    </w:rPr>
  </w:style>
  <w:style w:type="paragraph" w:styleId="NormalnyWeb">
    <w:name w:val="Normal (Web)"/>
    <w:basedOn w:val="Normalny"/>
    <w:unhideWhenUsed/>
    <w:rsid w:val="00152A4F"/>
    <w:pPr>
      <w:spacing w:before="100" w:beforeAutospacing="1" w:after="100" w:afterAutospacing="1"/>
    </w:pPr>
  </w:style>
  <w:style w:type="paragraph" w:customStyle="1" w:styleId="Default">
    <w:name w:val="Default"/>
    <w:rsid w:val="0049268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46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996534-8D91-445F-BBA1-AB138050B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223</Words>
  <Characters>2844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UMK</Company>
  <LinksUpToDate>false</LinksUpToDate>
  <CharactersWithSpaces>3061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rl</dc:creator>
  <cp:keywords/>
  <cp:lastModifiedBy>Agnieszka Hart</cp:lastModifiedBy>
  <cp:revision>2</cp:revision>
  <cp:lastPrinted>2025-05-15T12:42:00Z</cp:lastPrinted>
  <dcterms:created xsi:type="dcterms:W3CDTF">2026-04-22T11:14:00Z</dcterms:created>
  <dcterms:modified xsi:type="dcterms:W3CDTF">2026-04-22T11:14:00Z</dcterms:modified>
</cp:coreProperties>
</file>